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334B1" w14:textId="4DC334FB" w:rsidR="00FF03A5" w:rsidRPr="00935733" w:rsidRDefault="00FF03A5" w:rsidP="00FF03A5">
      <w:pPr>
        <w:jc w:val="right"/>
        <w:rPr>
          <w:rFonts w:ascii="Arial" w:hAnsi="Arial" w:cs="Arial"/>
          <w:sz w:val="20"/>
          <w:szCs w:val="20"/>
        </w:rPr>
      </w:pPr>
      <w:r w:rsidRPr="00935733">
        <w:rPr>
          <w:rFonts w:ascii="Arial" w:hAnsi="Arial" w:cs="Arial"/>
          <w:sz w:val="20"/>
          <w:szCs w:val="20"/>
        </w:rPr>
        <w:t xml:space="preserve">Załącznik nr </w:t>
      </w:r>
      <w:r w:rsidR="00B06C4B" w:rsidRPr="00935733">
        <w:rPr>
          <w:rFonts w:ascii="Arial" w:hAnsi="Arial" w:cs="Arial"/>
          <w:sz w:val="20"/>
          <w:szCs w:val="20"/>
        </w:rPr>
        <w:t>9</w:t>
      </w:r>
      <w:r w:rsidR="005B2115" w:rsidRPr="00935733">
        <w:rPr>
          <w:rFonts w:ascii="Arial" w:hAnsi="Arial" w:cs="Arial"/>
          <w:sz w:val="20"/>
          <w:szCs w:val="20"/>
        </w:rPr>
        <w:t xml:space="preserve"> do SWZ</w:t>
      </w:r>
    </w:p>
    <w:p w14:paraId="69791036" w14:textId="77777777" w:rsidR="00FF03A5" w:rsidRPr="00935733" w:rsidRDefault="00FF03A5" w:rsidP="00FF03A5">
      <w:pPr>
        <w:rPr>
          <w:rFonts w:ascii="Arial" w:hAnsi="Arial" w:cs="Arial"/>
        </w:rPr>
      </w:pPr>
    </w:p>
    <w:p w14:paraId="3398FAE9" w14:textId="4AA06A88" w:rsidR="00FF03A5" w:rsidRPr="00935733" w:rsidRDefault="00FF03A5" w:rsidP="001D1B54">
      <w:pPr>
        <w:jc w:val="center"/>
        <w:rPr>
          <w:rFonts w:ascii="Arial" w:hAnsi="Arial" w:cs="Arial"/>
          <w:b/>
          <w:bCs/>
        </w:rPr>
      </w:pPr>
      <w:r w:rsidRPr="00935733">
        <w:rPr>
          <w:rFonts w:ascii="Arial" w:hAnsi="Arial" w:cs="Arial"/>
          <w:b/>
          <w:bCs/>
        </w:rPr>
        <w:t>ISTOTNE POSTANOWIENIA UMOWY</w:t>
      </w:r>
    </w:p>
    <w:p w14:paraId="533A9755" w14:textId="77777777" w:rsidR="00B64B3D" w:rsidRPr="00935733" w:rsidRDefault="00B64B3D" w:rsidP="001D1B54">
      <w:pPr>
        <w:jc w:val="center"/>
        <w:rPr>
          <w:rFonts w:ascii="Arial" w:hAnsi="Arial" w:cs="Arial"/>
          <w:b/>
          <w:bCs/>
        </w:rPr>
      </w:pPr>
    </w:p>
    <w:p w14:paraId="0BD86961" w14:textId="5FB059D1" w:rsidR="00FF03A5" w:rsidRPr="00935733" w:rsidRDefault="00FF03A5" w:rsidP="00FF03A5">
      <w:pPr>
        <w:rPr>
          <w:rFonts w:ascii="Arial" w:hAnsi="Arial" w:cs="Arial"/>
        </w:rPr>
      </w:pPr>
      <w:r w:rsidRPr="00935733">
        <w:rPr>
          <w:rFonts w:ascii="Arial" w:hAnsi="Arial" w:cs="Arial"/>
        </w:rPr>
        <w:t>zawarta w dniu ............................................ 202</w:t>
      </w:r>
      <w:r w:rsidR="000F5A9C" w:rsidRPr="00935733">
        <w:rPr>
          <w:rFonts w:ascii="Arial" w:hAnsi="Arial" w:cs="Arial"/>
        </w:rPr>
        <w:t>6</w:t>
      </w:r>
      <w:r w:rsidRPr="00935733">
        <w:rPr>
          <w:rFonts w:ascii="Arial" w:hAnsi="Arial" w:cs="Arial"/>
        </w:rPr>
        <w:t xml:space="preserve"> roku w Kaliszu</w:t>
      </w:r>
    </w:p>
    <w:p w14:paraId="09CC6F79" w14:textId="77777777" w:rsidR="00B64B3D" w:rsidRPr="00935733" w:rsidRDefault="00B64B3D" w:rsidP="00FF03A5">
      <w:pPr>
        <w:rPr>
          <w:rFonts w:ascii="Arial" w:hAnsi="Arial" w:cs="Arial"/>
        </w:rPr>
      </w:pPr>
    </w:p>
    <w:p w14:paraId="084F5C2C" w14:textId="77777777" w:rsidR="00FF03A5" w:rsidRPr="00935733" w:rsidRDefault="00FF03A5" w:rsidP="00FF03A5">
      <w:pPr>
        <w:rPr>
          <w:rFonts w:ascii="Arial" w:hAnsi="Arial" w:cs="Arial"/>
        </w:rPr>
      </w:pPr>
      <w:r w:rsidRPr="00935733">
        <w:rPr>
          <w:rFonts w:ascii="Arial" w:hAnsi="Arial" w:cs="Arial"/>
        </w:rPr>
        <w:t>pomiędzy:</w:t>
      </w:r>
    </w:p>
    <w:p w14:paraId="678FC4B8" w14:textId="23CD5171" w:rsidR="00FF03A5" w:rsidRPr="00935733" w:rsidRDefault="00FF03A5" w:rsidP="000F5A9C">
      <w:pPr>
        <w:jc w:val="both"/>
        <w:rPr>
          <w:rFonts w:ascii="Arial" w:hAnsi="Arial" w:cs="Arial"/>
        </w:rPr>
      </w:pPr>
      <w:r w:rsidRPr="00935733">
        <w:rPr>
          <w:rFonts w:ascii="Arial" w:hAnsi="Arial" w:cs="Arial"/>
        </w:rPr>
        <w:t xml:space="preserve">Powiatem Kaliskim z siedzibą w Kaliszu przy </w:t>
      </w:r>
      <w:r w:rsidR="00D3187E" w:rsidRPr="00935733">
        <w:rPr>
          <w:rFonts w:ascii="Arial" w:hAnsi="Arial" w:cs="Arial"/>
        </w:rPr>
        <w:t>P</w:t>
      </w:r>
      <w:r w:rsidRPr="00935733">
        <w:rPr>
          <w:rFonts w:ascii="Arial" w:hAnsi="Arial" w:cs="Arial"/>
        </w:rPr>
        <w:t xml:space="preserve">lacu </w:t>
      </w:r>
      <w:r w:rsidR="00D3187E" w:rsidRPr="00935733">
        <w:rPr>
          <w:rFonts w:ascii="Arial" w:hAnsi="Arial" w:cs="Arial"/>
        </w:rPr>
        <w:t>Świętego</w:t>
      </w:r>
      <w:r w:rsidRPr="00935733">
        <w:rPr>
          <w:rFonts w:ascii="Arial" w:hAnsi="Arial" w:cs="Arial"/>
        </w:rPr>
        <w:t xml:space="preserve"> Józefa 5, NIP: 6181859900,</w:t>
      </w:r>
    </w:p>
    <w:p w14:paraId="117AC4A7" w14:textId="77777777" w:rsidR="00FF03A5" w:rsidRPr="00935733" w:rsidRDefault="00FF03A5" w:rsidP="00FF03A5">
      <w:pPr>
        <w:rPr>
          <w:rFonts w:ascii="Arial" w:hAnsi="Arial" w:cs="Arial"/>
        </w:rPr>
      </w:pPr>
      <w:r w:rsidRPr="00935733">
        <w:rPr>
          <w:rFonts w:ascii="Arial" w:hAnsi="Arial" w:cs="Arial"/>
        </w:rPr>
        <w:t>reprezentowanym przez:</w:t>
      </w:r>
    </w:p>
    <w:p w14:paraId="2DD6ED2C" w14:textId="265CD176" w:rsidR="00FF03A5" w:rsidRPr="00935733" w:rsidRDefault="00FF03A5" w:rsidP="00FF03A5">
      <w:pPr>
        <w:rPr>
          <w:rFonts w:ascii="Arial" w:hAnsi="Arial" w:cs="Arial"/>
        </w:rPr>
      </w:pPr>
      <w:r w:rsidRPr="00935733">
        <w:rPr>
          <w:rFonts w:ascii="Arial" w:hAnsi="Arial" w:cs="Arial"/>
        </w:rPr>
        <w:t>1</w:t>
      </w:r>
      <w:r w:rsidR="00F613CA" w:rsidRPr="00935733">
        <w:rPr>
          <w:rFonts w:ascii="Arial" w:hAnsi="Arial" w:cs="Arial"/>
        </w:rPr>
        <w:t>)</w:t>
      </w:r>
      <w:r w:rsidRPr="00935733">
        <w:rPr>
          <w:rFonts w:ascii="Arial" w:hAnsi="Arial" w:cs="Arial"/>
        </w:rPr>
        <w:t xml:space="preserve">  ………………………………………</w:t>
      </w:r>
    </w:p>
    <w:p w14:paraId="295574CC" w14:textId="0C0AB293" w:rsidR="00FF03A5" w:rsidRPr="00935733" w:rsidRDefault="00FF03A5" w:rsidP="00FF03A5">
      <w:pPr>
        <w:rPr>
          <w:rFonts w:ascii="Arial" w:hAnsi="Arial" w:cs="Arial"/>
        </w:rPr>
      </w:pPr>
      <w:r w:rsidRPr="00935733">
        <w:rPr>
          <w:rFonts w:ascii="Arial" w:hAnsi="Arial" w:cs="Arial"/>
        </w:rPr>
        <w:t>2</w:t>
      </w:r>
      <w:r w:rsidR="00F613CA" w:rsidRPr="00935733">
        <w:rPr>
          <w:rFonts w:ascii="Arial" w:hAnsi="Arial" w:cs="Arial"/>
        </w:rPr>
        <w:t>)</w:t>
      </w:r>
      <w:r w:rsidRPr="00935733">
        <w:rPr>
          <w:rFonts w:ascii="Arial" w:hAnsi="Arial" w:cs="Arial"/>
        </w:rPr>
        <w:t xml:space="preserve">  ………………………………………</w:t>
      </w:r>
    </w:p>
    <w:p w14:paraId="4E6E7858" w14:textId="7BF73E1C" w:rsidR="00FF03A5" w:rsidRPr="00935733" w:rsidRDefault="00FF03A5" w:rsidP="00FF03A5">
      <w:pPr>
        <w:rPr>
          <w:rFonts w:ascii="Arial" w:hAnsi="Arial" w:cs="Arial"/>
        </w:rPr>
      </w:pPr>
      <w:r w:rsidRPr="00935733">
        <w:rPr>
          <w:rFonts w:ascii="Arial" w:hAnsi="Arial" w:cs="Arial"/>
        </w:rPr>
        <w:t xml:space="preserve">zwanym w dalszej części umowy </w:t>
      </w:r>
      <w:r w:rsidR="00A923BA" w:rsidRPr="00935733">
        <w:rPr>
          <w:rFonts w:ascii="Arial" w:hAnsi="Arial" w:cs="Arial"/>
          <w:b/>
        </w:rPr>
        <w:t>„</w:t>
      </w:r>
      <w:r w:rsidRPr="00935733">
        <w:rPr>
          <w:rFonts w:ascii="Arial" w:hAnsi="Arial" w:cs="Arial"/>
          <w:b/>
        </w:rPr>
        <w:t>Zamawiającym”</w:t>
      </w:r>
    </w:p>
    <w:p w14:paraId="7F0BB7AF" w14:textId="77777777" w:rsidR="00FF03A5" w:rsidRPr="00935733" w:rsidRDefault="00FF03A5" w:rsidP="00FF03A5">
      <w:pPr>
        <w:rPr>
          <w:rFonts w:ascii="Arial" w:hAnsi="Arial" w:cs="Arial"/>
        </w:rPr>
      </w:pPr>
      <w:r w:rsidRPr="00935733">
        <w:rPr>
          <w:rFonts w:ascii="Arial" w:hAnsi="Arial" w:cs="Arial"/>
        </w:rPr>
        <w:t>a</w:t>
      </w:r>
    </w:p>
    <w:p w14:paraId="7F92AE1B" w14:textId="77777777" w:rsidR="00FF03A5" w:rsidRPr="00935733" w:rsidRDefault="00FF03A5" w:rsidP="00FF03A5">
      <w:pPr>
        <w:rPr>
          <w:rFonts w:ascii="Arial" w:hAnsi="Arial" w:cs="Arial"/>
        </w:rPr>
      </w:pPr>
      <w:r w:rsidRPr="00935733">
        <w:rPr>
          <w:rFonts w:ascii="Arial" w:hAnsi="Arial" w:cs="Arial"/>
        </w:rPr>
        <w:t>……………………………………………………………………………………………………………</w:t>
      </w:r>
    </w:p>
    <w:p w14:paraId="44B5FF5F" w14:textId="29EEE4EC" w:rsidR="000C72BA" w:rsidRPr="00935733" w:rsidRDefault="00A923BA" w:rsidP="00CE4774">
      <w:pPr>
        <w:rPr>
          <w:rFonts w:ascii="Arial" w:hAnsi="Arial" w:cs="Arial"/>
        </w:rPr>
      </w:pPr>
      <w:r w:rsidRPr="00935733">
        <w:rPr>
          <w:rFonts w:ascii="Arial" w:hAnsi="Arial" w:cs="Arial"/>
        </w:rPr>
        <w:t xml:space="preserve">zwanym w dalszej części umowy </w:t>
      </w:r>
      <w:r w:rsidRPr="00935733">
        <w:rPr>
          <w:rFonts w:ascii="Arial" w:hAnsi="Arial" w:cs="Arial"/>
          <w:b/>
        </w:rPr>
        <w:t>„</w:t>
      </w:r>
      <w:r w:rsidR="00FF03A5" w:rsidRPr="00935733">
        <w:rPr>
          <w:rFonts w:ascii="Arial" w:hAnsi="Arial" w:cs="Arial"/>
          <w:b/>
        </w:rPr>
        <w:t>Wykonawcą</w:t>
      </w:r>
      <w:r w:rsidRPr="00935733">
        <w:rPr>
          <w:rFonts w:ascii="Arial" w:hAnsi="Arial" w:cs="Arial"/>
          <w:b/>
        </w:rPr>
        <w:t>”</w:t>
      </w:r>
      <w:r w:rsidR="00FF03A5" w:rsidRPr="00935733">
        <w:rPr>
          <w:rFonts w:ascii="Arial" w:hAnsi="Arial" w:cs="Arial"/>
        </w:rPr>
        <w:t>.</w:t>
      </w:r>
    </w:p>
    <w:p w14:paraId="02DD3566" w14:textId="77777777" w:rsidR="00B64B3D" w:rsidRPr="00935733"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w:t>
      </w:r>
      <w:r w:rsidR="00ED0A31" w:rsidRPr="00935733">
        <w:rPr>
          <w:rFonts w:ascii="Arial" w:eastAsia="Times New Roman" w:hAnsi="Arial" w:cs="Arial"/>
          <w:lang w:eastAsia="pl-PL"/>
        </w:rPr>
        <w:t>.</w:t>
      </w:r>
    </w:p>
    <w:p w14:paraId="6DC1CA74" w14:textId="3F738680" w:rsidR="000A4FC6" w:rsidRPr="00935733" w:rsidRDefault="00D115A4" w:rsidP="00185BF0">
      <w:pPr>
        <w:widowControl w:val="0"/>
        <w:numPr>
          <w:ilvl w:val="0"/>
          <w:numId w:val="4"/>
        </w:numPr>
        <w:suppressAutoHyphens/>
        <w:spacing w:after="0" w:line="240" w:lineRule="auto"/>
        <w:jc w:val="both"/>
        <w:rPr>
          <w:rFonts w:ascii="Arial" w:hAnsi="Arial" w:cs="Arial"/>
          <w:b/>
        </w:rPr>
      </w:pPr>
      <w:r w:rsidRPr="00935733">
        <w:rPr>
          <w:rFonts w:ascii="Arial" w:eastAsia="Times New Roman" w:hAnsi="Arial" w:cs="Arial"/>
          <w:lang w:eastAsia="pl-PL"/>
        </w:rPr>
        <w:t>Zamawiający zleca, a Wykonawca przyjmuje do wykonania zamówienie pod nazwą</w:t>
      </w:r>
      <w:r w:rsidR="0032774C" w:rsidRPr="00935733">
        <w:rPr>
          <w:rFonts w:ascii="Arial" w:eastAsia="Times New Roman" w:hAnsi="Arial" w:cs="Arial"/>
          <w:lang w:eastAsia="pl-PL"/>
        </w:rPr>
        <w:t xml:space="preserve"> </w:t>
      </w:r>
      <w:r w:rsidR="00AD1B4C" w:rsidRPr="00935733">
        <w:rPr>
          <w:rFonts w:ascii="Arial" w:eastAsia="Times New Roman" w:hAnsi="Arial" w:cs="Arial"/>
          <w:lang w:eastAsia="pl-PL"/>
        </w:rPr>
        <w:br/>
      </w:r>
      <w:r w:rsidR="004D0617" w:rsidRPr="00935733">
        <w:rPr>
          <w:rFonts w:ascii="Arial" w:hAnsi="Arial" w:cs="Arial"/>
          <w:b/>
        </w:rPr>
        <w:t>„</w:t>
      </w:r>
      <w:r w:rsidR="00185BF0" w:rsidRPr="00935733">
        <w:rPr>
          <w:rFonts w:ascii="Arial" w:hAnsi="Arial" w:cs="Arial"/>
          <w:b/>
        </w:rPr>
        <w:t>Budowa drogi dla rowerów w ciągu drogi powiatowej nr 4327P na odcinku Tłokinia Kościelna – Zduny</w:t>
      </w:r>
      <w:r w:rsidR="004D0617" w:rsidRPr="00935733">
        <w:rPr>
          <w:rFonts w:ascii="Arial" w:hAnsi="Arial" w:cs="Arial"/>
          <w:b/>
        </w:rPr>
        <w:t>”</w:t>
      </w:r>
      <w:r w:rsidR="004D0617" w:rsidRPr="00935733">
        <w:rPr>
          <w:rFonts w:ascii="Arial" w:hAnsi="Arial" w:cs="Arial"/>
        </w:rPr>
        <w:t>.</w:t>
      </w:r>
    </w:p>
    <w:p w14:paraId="10A2D5D3" w14:textId="77777777" w:rsidR="00185BF0" w:rsidRPr="00935733" w:rsidRDefault="00B06C4B" w:rsidP="00185BF0">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935733">
        <w:rPr>
          <w:rFonts w:ascii="Arial" w:hAnsi="Arial" w:cs="Arial"/>
        </w:rPr>
        <w:t xml:space="preserve">Zamówienie realizowane jest w ramach projektu </w:t>
      </w:r>
      <w:r w:rsidRPr="00935733">
        <w:rPr>
          <w:rFonts w:ascii="Arial" w:hAnsi="Arial" w:cs="Arial"/>
          <w:b/>
        </w:rPr>
        <w:t>„Powiat Kaliski przyjazny rowerzystom – Budowa ścieżek rowerowych”</w:t>
      </w:r>
      <w:r w:rsidRPr="00935733">
        <w:rPr>
          <w:rFonts w:ascii="Arial" w:hAnsi="Arial" w:cs="Arial"/>
        </w:rPr>
        <w:t>,</w:t>
      </w:r>
      <w:r w:rsidRPr="00935733">
        <w:rPr>
          <w:rFonts w:ascii="Arial" w:hAnsi="Arial" w:cs="Arial"/>
          <w:b/>
        </w:rPr>
        <w:t xml:space="preserve"> </w:t>
      </w:r>
      <w:r w:rsidRPr="00935733">
        <w:rPr>
          <w:rFonts w:ascii="Arial" w:hAnsi="Arial" w:cs="Arial"/>
        </w:rPr>
        <w:t>dofinansowanego ze środków Europejskiego Funduszu Rozwoju Regionalnego w ramach Programu Fundusze Europejskie dla Wielkopolski 2021-2027.</w:t>
      </w:r>
    </w:p>
    <w:p w14:paraId="38056273" w14:textId="51F1AD48" w:rsidR="00E14817" w:rsidRPr="00935733" w:rsidRDefault="00185BF0" w:rsidP="00185BF0">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935733">
        <w:rPr>
          <w:rFonts w:ascii="Arial" w:eastAsia="Lucida Sans Unicode" w:hAnsi="Arial" w:cs="Arial"/>
          <w:szCs w:val="24"/>
          <w:lang w:eastAsia="pl-PL" w:bidi="hi-IN"/>
        </w:rPr>
        <w:t>Przedmiot zamówienia obejmuje wykonanie przebudowy drogi powiatowej nr 4327P w zakresie budowy drogi dla rowerów na odcinku Tłokinia Kościelna – Zduny wraz z niezbędną infrastrukturą towarzyszącą.</w:t>
      </w:r>
    </w:p>
    <w:p w14:paraId="0D163051" w14:textId="3FAA9D1A" w:rsidR="00B06C4B" w:rsidRPr="00935733" w:rsidRDefault="00B06C4B" w:rsidP="00F9214E">
      <w:pPr>
        <w:pStyle w:val="Akapitzlist"/>
        <w:widowControl w:val="0"/>
        <w:suppressAutoHyphens/>
        <w:spacing w:after="0" w:line="240" w:lineRule="auto"/>
        <w:ind w:left="284"/>
        <w:jc w:val="both"/>
        <w:rPr>
          <w:rFonts w:ascii="Arial" w:hAnsi="Arial" w:cs="Arial"/>
        </w:rPr>
      </w:pPr>
      <w:bookmarkStart w:id="0" w:name="_Hlk148427905"/>
      <w:r w:rsidRPr="00935733">
        <w:rPr>
          <w:rFonts w:ascii="Arial" w:eastAsia="Lucida Sans Unicode" w:hAnsi="Arial" w:cs="Arial"/>
          <w:szCs w:val="24"/>
          <w:lang w:eastAsia="pl-PL" w:bidi="hi-IN"/>
        </w:rPr>
        <w:t>Realizacja przedmiotowego zamówienia obejmuje m.in.:</w:t>
      </w:r>
    </w:p>
    <w:bookmarkEnd w:id="0"/>
    <w:p w14:paraId="27483D50" w14:textId="77777777" w:rsidR="00B06C4B" w:rsidRPr="00935733"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 xml:space="preserve">wykonanie oznakowania tymczasowego na czas prowadzenia robót budowlano-montażowych, </w:t>
      </w:r>
    </w:p>
    <w:p w14:paraId="1964EE25" w14:textId="77777777" w:rsidR="00B06C4B" w:rsidRPr="00935733"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roboty przygotowawcze, rozbiórkowe i ziemne,</w:t>
      </w:r>
    </w:p>
    <w:p w14:paraId="5010D13D" w14:textId="77777777" w:rsidR="00B06C4B" w:rsidRPr="00935733"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budowę drogi dla rowerów,</w:t>
      </w:r>
    </w:p>
    <w:p w14:paraId="3768A897" w14:textId="5EE2AF60" w:rsidR="00277992" w:rsidRPr="00935733" w:rsidRDefault="00277992"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roboty dotyczące zjazdów,</w:t>
      </w:r>
    </w:p>
    <w:p w14:paraId="6ED1730E" w14:textId="77777777" w:rsidR="00B06C4B" w:rsidRPr="00935733" w:rsidRDefault="00B06C4B" w:rsidP="00D111F2">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budowę niezbędnej infrastruktury uzupełniającej,</w:t>
      </w:r>
    </w:p>
    <w:p w14:paraId="7437C8D5" w14:textId="77777777" w:rsidR="00B06C4B" w:rsidRPr="00935733"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wykonanie robót dot. odwodnienia,</w:t>
      </w:r>
    </w:p>
    <w:p w14:paraId="1B209130" w14:textId="77777777" w:rsidR="00B06C4B" w:rsidRPr="00935733"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wykonanie oznakowania pionowego i poziomego docelowej organizacji ruchu,</w:t>
      </w:r>
    </w:p>
    <w:p w14:paraId="1B9B1301" w14:textId="77777777" w:rsidR="00775C26" w:rsidRPr="00935733" w:rsidRDefault="00B06C4B" w:rsidP="00775C26">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935733">
        <w:rPr>
          <w:rFonts w:ascii="Arial" w:hAnsi="Arial" w:cs="Arial"/>
          <w:szCs w:val="24"/>
        </w:rPr>
        <w:t>sporządzenie geodezyjnej inwentaryzacji powykonawczej,</w:t>
      </w:r>
    </w:p>
    <w:p w14:paraId="6BBE113B" w14:textId="104582D0" w:rsidR="00B06C4B" w:rsidRPr="00935733" w:rsidRDefault="00B06C4B" w:rsidP="004D0617">
      <w:pPr>
        <w:numPr>
          <w:ilvl w:val="1"/>
          <w:numId w:val="48"/>
        </w:numPr>
        <w:tabs>
          <w:tab w:val="clear" w:pos="363"/>
        </w:tabs>
        <w:suppressAutoHyphens/>
        <w:spacing w:after="0" w:line="240" w:lineRule="auto"/>
        <w:ind w:left="426"/>
        <w:jc w:val="both"/>
        <w:rPr>
          <w:rFonts w:ascii="Arial" w:hAnsi="Arial" w:cs="Arial"/>
          <w:szCs w:val="24"/>
        </w:rPr>
      </w:pPr>
      <w:r w:rsidRPr="00935733">
        <w:rPr>
          <w:rFonts w:ascii="Arial" w:hAnsi="Arial" w:cs="Arial"/>
          <w:szCs w:val="24"/>
        </w:rPr>
        <w:t xml:space="preserve">oznakowanie inwestycji tablicami informacyjnymi zgodnie z wytycznymi Programu Fundusze </w:t>
      </w:r>
      <w:r w:rsidR="004D0617" w:rsidRPr="00935733">
        <w:rPr>
          <w:rFonts w:ascii="Arial" w:hAnsi="Arial" w:cs="Arial"/>
          <w:szCs w:val="24"/>
        </w:rPr>
        <w:t xml:space="preserve">   </w:t>
      </w:r>
      <w:r w:rsidRPr="00935733">
        <w:rPr>
          <w:rFonts w:ascii="Arial" w:hAnsi="Arial" w:cs="Arial"/>
          <w:szCs w:val="24"/>
        </w:rPr>
        <w:t xml:space="preserve">Europejskie dla Wielkopolski 2021-2027. </w:t>
      </w:r>
    </w:p>
    <w:p w14:paraId="1305976E" w14:textId="1E18C2E3" w:rsidR="00775C26" w:rsidRPr="00935733" w:rsidRDefault="00D115A4" w:rsidP="004D0617">
      <w:pPr>
        <w:pStyle w:val="Akapitzlist"/>
        <w:numPr>
          <w:ilvl w:val="0"/>
          <w:numId w:val="4"/>
        </w:numPr>
        <w:tabs>
          <w:tab w:val="clear" w:pos="363"/>
          <w:tab w:val="num" w:pos="142"/>
        </w:tabs>
        <w:spacing w:after="0"/>
        <w:ind w:left="284" w:hanging="284"/>
        <w:jc w:val="both"/>
        <w:rPr>
          <w:rFonts w:ascii="Arial" w:hAnsi="Arial" w:cs="Arial"/>
        </w:rPr>
      </w:pPr>
      <w:r w:rsidRPr="00935733">
        <w:rPr>
          <w:rFonts w:ascii="Arial" w:eastAsia="Times New Roman" w:hAnsi="Arial" w:cs="Arial"/>
          <w:lang w:eastAsia="pl-PL"/>
        </w:rPr>
        <w:t>Szczegółowy zakres robót określają:</w:t>
      </w:r>
      <w:r w:rsidR="0095518B" w:rsidRPr="00935733">
        <w:rPr>
          <w:rFonts w:ascii="Arial" w:eastAsia="Times New Roman" w:hAnsi="Arial" w:cs="Arial"/>
          <w:lang w:eastAsia="pl-PL"/>
        </w:rPr>
        <w:t xml:space="preserve"> </w:t>
      </w:r>
      <w:r w:rsidR="00830A67" w:rsidRPr="00935733">
        <w:rPr>
          <w:rFonts w:ascii="Arial" w:eastAsia="Times New Roman" w:hAnsi="Arial" w:cs="Arial"/>
          <w:lang w:eastAsia="pl-PL"/>
        </w:rPr>
        <w:t>projekt budowlany</w:t>
      </w:r>
      <w:r w:rsidR="008F1AA2" w:rsidRPr="00935733">
        <w:rPr>
          <w:rFonts w:ascii="Arial" w:eastAsia="Times New Roman" w:hAnsi="Arial" w:cs="Arial"/>
          <w:lang w:eastAsia="pl-PL"/>
        </w:rPr>
        <w:t>,</w:t>
      </w:r>
      <w:r w:rsidRPr="00935733">
        <w:rPr>
          <w:rFonts w:ascii="Arial" w:eastAsia="Times New Roman" w:hAnsi="Arial" w:cs="Arial"/>
          <w:lang w:eastAsia="pl-PL"/>
        </w:rPr>
        <w:t xml:space="preserve"> specyfikacj</w:t>
      </w:r>
      <w:r w:rsidR="00666520" w:rsidRPr="00935733">
        <w:rPr>
          <w:rFonts w:ascii="Arial" w:eastAsia="Times New Roman" w:hAnsi="Arial" w:cs="Arial"/>
          <w:lang w:eastAsia="pl-PL"/>
        </w:rPr>
        <w:t>e</w:t>
      </w:r>
      <w:r w:rsidRPr="00935733">
        <w:rPr>
          <w:rFonts w:ascii="Arial" w:eastAsia="Times New Roman" w:hAnsi="Arial" w:cs="Arial"/>
          <w:lang w:eastAsia="pl-PL"/>
        </w:rPr>
        <w:t xml:space="preserve"> techniczn</w:t>
      </w:r>
      <w:r w:rsidR="00666520" w:rsidRPr="00935733">
        <w:rPr>
          <w:rFonts w:ascii="Arial" w:eastAsia="Times New Roman" w:hAnsi="Arial" w:cs="Arial"/>
          <w:lang w:eastAsia="pl-PL"/>
        </w:rPr>
        <w:t>e</w:t>
      </w:r>
      <w:r w:rsidRPr="00935733">
        <w:rPr>
          <w:rFonts w:ascii="Arial" w:eastAsia="Times New Roman" w:hAnsi="Arial" w:cs="Arial"/>
          <w:lang w:eastAsia="pl-PL"/>
        </w:rPr>
        <w:t xml:space="preserve"> wykonania </w:t>
      </w:r>
      <w:r w:rsidR="009D0070" w:rsidRPr="00935733">
        <w:rPr>
          <w:rFonts w:ascii="Arial" w:eastAsia="Times New Roman" w:hAnsi="Arial" w:cs="Arial"/>
          <w:lang w:eastAsia="pl-PL"/>
        </w:rPr>
        <w:br/>
      </w:r>
      <w:r w:rsidRPr="00935733">
        <w:rPr>
          <w:rFonts w:ascii="Arial" w:eastAsia="Times New Roman" w:hAnsi="Arial" w:cs="Arial"/>
          <w:lang w:eastAsia="pl-PL"/>
        </w:rPr>
        <w:t>i odbioru robót, SWZ</w:t>
      </w:r>
      <w:r w:rsidR="0003437E" w:rsidRPr="00935733">
        <w:rPr>
          <w:rFonts w:ascii="Arial" w:eastAsia="Times New Roman" w:hAnsi="Arial" w:cs="Arial"/>
          <w:lang w:eastAsia="pl-PL"/>
        </w:rPr>
        <w:t>, kosztorys ofertowy</w:t>
      </w:r>
      <w:r w:rsidR="000B36B9" w:rsidRPr="00935733">
        <w:rPr>
          <w:rFonts w:ascii="Arial" w:eastAsia="Times New Roman" w:hAnsi="Arial" w:cs="Arial"/>
          <w:lang w:eastAsia="pl-PL"/>
        </w:rPr>
        <w:t>,</w:t>
      </w:r>
      <w:r w:rsidR="00E20DE3" w:rsidRPr="00935733">
        <w:rPr>
          <w:rFonts w:ascii="Arial" w:eastAsia="Times New Roman" w:hAnsi="Arial" w:cs="Arial"/>
          <w:lang w:eastAsia="pl-PL"/>
        </w:rPr>
        <w:t xml:space="preserve"> stanowiąc</w:t>
      </w:r>
      <w:r w:rsidR="000B36B9" w:rsidRPr="00935733">
        <w:rPr>
          <w:rFonts w:ascii="Arial" w:eastAsia="Times New Roman" w:hAnsi="Arial" w:cs="Arial"/>
          <w:lang w:eastAsia="pl-PL"/>
        </w:rPr>
        <w:t>e</w:t>
      </w:r>
      <w:r w:rsidR="00E20DE3" w:rsidRPr="00935733">
        <w:rPr>
          <w:rFonts w:ascii="Arial" w:eastAsia="Times New Roman" w:hAnsi="Arial" w:cs="Arial"/>
          <w:lang w:eastAsia="pl-PL"/>
        </w:rPr>
        <w:t xml:space="preserve"> integralną część umowy.</w:t>
      </w:r>
    </w:p>
    <w:p w14:paraId="6170C6AB" w14:textId="6C3AEDB7" w:rsidR="00D115A4" w:rsidRPr="00935733"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935733">
        <w:rPr>
          <w:rFonts w:ascii="Arial" w:eastAsia="Times New Roman" w:hAnsi="Arial" w:cs="Arial"/>
          <w:lang w:eastAsia="pl-PL"/>
        </w:rPr>
        <w:t xml:space="preserve">Roboty budowlane określone w ust. </w:t>
      </w:r>
      <w:r w:rsidR="00F9214E" w:rsidRPr="00935733">
        <w:rPr>
          <w:rFonts w:ascii="Arial" w:eastAsia="Times New Roman" w:hAnsi="Arial" w:cs="Arial"/>
          <w:lang w:eastAsia="pl-PL"/>
        </w:rPr>
        <w:t>3</w:t>
      </w:r>
      <w:r w:rsidRPr="00935733">
        <w:rPr>
          <w:rFonts w:ascii="Arial" w:eastAsia="Times New Roman" w:hAnsi="Arial" w:cs="Arial"/>
          <w:lang w:eastAsia="pl-PL"/>
        </w:rPr>
        <w:t xml:space="preserve"> zostaną wykonane zgodnie z obowiązującymi przepisami, a w szczególności:</w:t>
      </w:r>
    </w:p>
    <w:p w14:paraId="3E826B8F" w14:textId="38A4AC4F" w:rsidR="00D115A4" w:rsidRPr="00935733"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935733">
        <w:rPr>
          <w:rFonts w:ascii="Arial" w:eastAsia="Times New Roman" w:hAnsi="Arial" w:cs="Arial"/>
          <w:lang w:eastAsia="pl-PL"/>
        </w:rPr>
        <w:t xml:space="preserve">przepisami </w:t>
      </w:r>
      <w:r w:rsidR="0003437E" w:rsidRPr="00935733">
        <w:rPr>
          <w:rFonts w:ascii="Arial" w:eastAsia="Times New Roman" w:hAnsi="Arial" w:cs="Arial"/>
          <w:lang w:eastAsia="pl-PL"/>
        </w:rPr>
        <w:t>ustawy z dnia 7 lipca 1994r.</w:t>
      </w:r>
      <w:r w:rsidR="00206908" w:rsidRPr="00935733">
        <w:rPr>
          <w:rFonts w:ascii="Arial" w:eastAsia="Times New Roman" w:hAnsi="Arial" w:cs="Arial"/>
          <w:lang w:eastAsia="pl-PL"/>
        </w:rPr>
        <w:t xml:space="preserve"> </w:t>
      </w:r>
      <w:r w:rsidRPr="00935733">
        <w:rPr>
          <w:rFonts w:ascii="Arial" w:eastAsia="Times New Roman" w:hAnsi="Arial" w:cs="Arial"/>
          <w:lang w:eastAsia="pl-PL"/>
        </w:rPr>
        <w:t>Praw</w:t>
      </w:r>
      <w:r w:rsidR="00206908" w:rsidRPr="00935733">
        <w:rPr>
          <w:rFonts w:ascii="Arial" w:eastAsia="Times New Roman" w:hAnsi="Arial" w:cs="Arial"/>
          <w:lang w:eastAsia="pl-PL"/>
        </w:rPr>
        <w:t>o</w:t>
      </w:r>
      <w:r w:rsidRPr="00935733">
        <w:rPr>
          <w:rFonts w:ascii="Arial" w:eastAsia="Times New Roman" w:hAnsi="Arial" w:cs="Arial"/>
          <w:lang w:eastAsia="pl-PL"/>
        </w:rPr>
        <w:t xml:space="preserve"> budowlane</w:t>
      </w:r>
      <w:r w:rsidR="0003437E" w:rsidRPr="00935733">
        <w:rPr>
          <w:rFonts w:ascii="Arial" w:eastAsia="Lucida Sans Unicode" w:hAnsi="Arial" w:cs="Arial"/>
          <w:kern w:val="1"/>
          <w:lang w:eastAsia="hi-IN" w:bidi="hi-IN"/>
        </w:rPr>
        <w:t xml:space="preserve"> (</w:t>
      </w:r>
      <w:r w:rsidR="00F9214E" w:rsidRPr="00935733">
        <w:rPr>
          <w:rFonts w:ascii="Arial" w:eastAsia="Lucida Sans Unicode" w:hAnsi="Arial" w:cs="Arial"/>
          <w:kern w:val="1"/>
          <w:lang w:eastAsia="hi-IN" w:bidi="hi-IN"/>
        </w:rPr>
        <w:t xml:space="preserve">Dz.U. z 2025 r. poz. 418 z </w:t>
      </w:r>
      <w:proofErr w:type="spellStart"/>
      <w:r w:rsidR="00F9214E" w:rsidRPr="00935733">
        <w:rPr>
          <w:rFonts w:ascii="Arial" w:eastAsia="Lucida Sans Unicode" w:hAnsi="Arial" w:cs="Arial"/>
          <w:kern w:val="1"/>
          <w:lang w:eastAsia="hi-IN" w:bidi="hi-IN"/>
        </w:rPr>
        <w:t>późn</w:t>
      </w:r>
      <w:proofErr w:type="spellEnd"/>
      <w:r w:rsidR="00F9214E" w:rsidRPr="00935733">
        <w:rPr>
          <w:rFonts w:ascii="Arial" w:eastAsia="Lucida Sans Unicode" w:hAnsi="Arial" w:cs="Arial"/>
          <w:kern w:val="1"/>
          <w:lang w:eastAsia="hi-IN" w:bidi="hi-IN"/>
        </w:rPr>
        <w:t>. zm.</w:t>
      </w:r>
      <w:r w:rsidR="0003437E" w:rsidRPr="00935733">
        <w:rPr>
          <w:rFonts w:ascii="Arial" w:eastAsia="Lucida Sans Unicode" w:hAnsi="Arial" w:cs="Arial"/>
          <w:kern w:val="1"/>
          <w:lang w:eastAsia="hi-IN" w:bidi="hi-IN"/>
        </w:rPr>
        <w:t>)</w:t>
      </w:r>
      <w:r w:rsidR="00206908" w:rsidRPr="00935733">
        <w:rPr>
          <w:rFonts w:ascii="Arial" w:eastAsia="Lucida Sans Unicode" w:hAnsi="Arial" w:cs="Arial"/>
          <w:kern w:val="1"/>
          <w:lang w:eastAsia="hi-IN" w:bidi="hi-IN"/>
        </w:rPr>
        <w:t>,</w:t>
      </w:r>
    </w:p>
    <w:p w14:paraId="01D0362E" w14:textId="1CA25977" w:rsidR="00830A67" w:rsidRPr="00935733"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935733">
        <w:rPr>
          <w:rFonts w:ascii="Arial" w:eastAsia="Times New Roman" w:hAnsi="Arial" w:cs="Arial"/>
          <w:lang w:eastAsia="pl-PL"/>
        </w:rPr>
        <w:lastRenderedPageBreak/>
        <w:t xml:space="preserve">ustawą </w:t>
      </w:r>
      <w:r w:rsidR="0003437E" w:rsidRPr="00935733">
        <w:rPr>
          <w:rFonts w:ascii="Arial" w:eastAsia="Times New Roman" w:hAnsi="Arial" w:cs="Arial"/>
          <w:lang w:eastAsia="pl-PL"/>
        </w:rPr>
        <w:t xml:space="preserve"> z dnia 21 marca 1985 r. </w:t>
      </w:r>
      <w:r w:rsidRPr="00935733">
        <w:rPr>
          <w:rFonts w:ascii="Arial" w:eastAsia="Times New Roman" w:hAnsi="Arial" w:cs="Arial"/>
          <w:lang w:eastAsia="pl-PL"/>
        </w:rPr>
        <w:t>o drogach publicznych</w:t>
      </w:r>
      <w:r w:rsidR="0003437E" w:rsidRPr="00935733">
        <w:rPr>
          <w:rFonts w:ascii="Arial" w:eastAsia="Times New Roman" w:hAnsi="Arial" w:cs="Arial"/>
          <w:lang w:eastAsia="pl-PL"/>
        </w:rPr>
        <w:t xml:space="preserve"> (</w:t>
      </w:r>
      <w:r w:rsidR="00CC59DD" w:rsidRPr="00935733">
        <w:rPr>
          <w:rFonts w:ascii="Arial" w:hAnsi="Arial" w:cs="Arial"/>
        </w:rPr>
        <w:t>Dz.U. z 2025 r. poz. 889</w:t>
      </w:r>
      <w:r w:rsidR="0003437E" w:rsidRPr="00935733">
        <w:rPr>
          <w:rFonts w:ascii="Arial" w:eastAsia="Times New Roman" w:hAnsi="Arial" w:cs="Arial"/>
          <w:lang w:eastAsia="pl-PL"/>
        </w:rPr>
        <w:t>)</w:t>
      </w:r>
      <w:r w:rsidRPr="00935733">
        <w:rPr>
          <w:rFonts w:ascii="Arial" w:eastAsia="Times New Roman" w:hAnsi="Arial" w:cs="Arial"/>
          <w:lang w:eastAsia="pl-PL"/>
        </w:rPr>
        <w:t>,</w:t>
      </w:r>
    </w:p>
    <w:p w14:paraId="2C6513D5" w14:textId="77777777" w:rsidR="00D115A4" w:rsidRPr="00935733"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935733">
        <w:rPr>
          <w:rFonts w:ascii="Arial" w:eastAsia="Times New Roman" w:hAnsi="Arial" w:cs="Arial"/>
          <w:lang w:eastAsia="pl-PL"/>
        </w:rPr>
        <w:t>sztuką budowlaną,</w:t>
      </w:r>
    </w:p>
    <w:p w14:paraId="4F4CC1E5" w14:textId="77777777" w:rsidR="00E20DE3" w:rsidRPr="00935733"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935733">
        <w:rPr>
          <w:rFonts w:ascii="Arial" w:eastAsia="Times New Roman" w:hAnsi="Arial" w:cs="Arial"/>
          <w:lang w:eastAsia="pl-PL"/>
        </w:rPr>
        <w:t>warunkami technicznymi i normami obowiązującymi w budownictwie.</w:t>
      </w:r>
    </w:p>
    <w:p w14:paraId="46027D23" w14:textId="14F7AF52" w:rsidR="00D115A4" w:rsidRPr="00935733"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Integralną część niniejszej umowy stanowią: </w:t>
      </w:r>
    </w:p>
    <w:p w14:paraId="68878A3E" w14:textId="6F0B729B" w:rsidR="00D115A4" w:rsidRPr="00935733"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935733">
        <w:rPr>
          <w:rFonts w:ascii="Arial" w:eastAsia="Times New Roman" w:hAnsi="Arial" w:cs="Arial"/>
          <w:lang w:eastAsia="pl-PL"/>
        </w:rPr>
        <w:t>specyfikacja warunków zamówienia,</w:t>
      </w:r>
    </w:p>
    <w:p w14:paraId="32CF6742" w14:textId="77777777" w:rsidR="00D115A4" w:rsidRPr="00935733"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935733">
        <w:rPr>
          <w:rFonts w:ascii="Arial" w:eastAsia="Times New Roman" w:hAnsi="Arial" w:cs="Arial"/>
          <w:lang w:eastAsia="pl-PL"/>
        </w:rPr>
        <w:t>oferta Wykonawcy,</w:t>
      </w:r>
    </w:p>
    <w:p w14:paraId="5B98EE76" w14:textId="78CF8427" w:rsidR="00CE4774" w:rsidRPr="00935733"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935733">
        <w:rPr>
          <w:rFonts w:ascii="Arial" w:eastAsia="Times New Roman" w:hAnsi="Arial" w:cs="Arial"/>
          <w:lang w:eastAsia="pl-PL"/>
        </w:rPr>
        <w:t>dokumentacja projektowa</w:t>
      </w:r>
      <w:r w:rsidR="00830A67" w:rsidRPr="00935733">
        <w:rPr>
          <w:rFonts w:ascii="Arial" w:eastAsia="Times New Roman" w:hAnsi="Arial" w:cs="Arial"/>
          <w:lang w:eastAsia="pl-PL"/>
        </w:rPr>
        <w:t>.</w:t>
      </w:r>
    </w:p>
    <w:p w14:paraId="245F7054" w14:textId="50F109D9" w:rsidR="00FF03A5" w:rsidRPr="00935733"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935733"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2</w:t>
      </w:r>
      <w:r w:rsidR="00ED0A31" w:rsidRPr="00935733">
        <w:rPr>
          <w:rFonts w:ascii="Arial" w:eastAsia="Times New Roman" w:hAnsi="Arial" w:cs="Arial"/>
          <w:lang w:eastAsia="pl-PL"/>
        </w:rPr>
        <w:t>.</w:t>
      </w:r>
    </w:p>
    <w:p w14:paraId="735A7132" w14:textId="5E26CD6B" w:rsidR="004779B6" w:rsidRPr="00935733"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935733">
        <w:rPr>
          <w:rFonts w:ascii="Arial" w:eastAsia="Lucida Sans Unicode" w:hAnsi="Arial" w:cs="Arial"/>
          <w:kern w:val="1"/>
          <w:lang w:eastAsia="hi-IN" w:bidi="hi-IN"/>
        </w:rPr>
        <w:t xml:space="preserve">Termin wykonania przedmiotu umowy: </w:t>
      </w:r>
      <w:r w:rsidR="000F5A9C" w:rsidRPr="00935733">
        <w:rPr>
          <w:rFonts w:ascii="Arial" w:eastAsia="Lucida Sans Unicode" w:hAnsi="Arial" w:cs="Arial"/>
          <w:b/>
          <w:kern w:val="1"/>
          <w:lang w:eastAsia="hi-IN" w:bidi="hi-IN"/>
        </w:rPr>
        <w:t>1</w:t>
      </w:r>
      <w:r w:rsidR="00DA67C8">
        <w:rPr>
          <w:rFonts w:ascii="Arial" w:eastAsia="Lucida Sans Unicode" w:hAnsi="Arial" w:cs="Arial"/>
          <w:b/>
          <w:kern w:val="1"/>
          <w:lang w:eastAsia="hi-IN" w:bidi="hi-IN"/>
        </w:rPr>
        <w:t>7</w:t>
      </w:r>
      <w:r w:rsidR="000F5A9C" w:rsidRPr="00935733">
        <w:rPr>
          <w:rFonts w:ascii="Arial" w:eastAsia="Lucida Sans Unicode" w:hAnsi="Arial" w:cs="Arial"/>
          <w:b/>
          <w:kern w:val="1"/>
          <w:lang w:eastAsia="hi-IN" w:bidi="hi-IN"/>
        </w:rPr>
        <w:t>5</w:t>
      </w:r>
      <w:r w:rsidRPr="00935733">
        <w:rPr>
          <w:rFonts w:ascii="Arial" w:eastAsia="Lucida Sans Unicode" w:hAnsi="Arial" w:cs="Arial"/>
          <w:b/>
          <w:kern w:val="1"/>
          <w:lang w:eastAsia="hi-IN" w:bidi="hi-IN"/>
        </w:rPr>
        <w:t xml:space="preserve"> dni od dnia </w:t>
      </w:r>
      <w:r w:rsidR="00C27591" w:rsidRPr="00935733">
        <w:rPr>
          <w:rFonts w:ascii="Arial" w:eastAsia="Lucida Sans Unicode" w:hAnsi="Arial" w:cs="Arial"/>
          <w:b/>
          <w:kern w:val="1"/>
          <w:lang w:eastAsia="hi-IN" w:bidi="hi-IN"/>
        </w:rPr>
        <w:t>zawarcia</w:t>
      </w:r>
      <w:r w:rsidRPr="00935733">
        <w:rPr>
          <w:rFonts w:ascii="Arial" w:eastAsia="Lucida Sans Unicode" w:hAnsi="Arial" w:cs="Arial"/>
          <w:b/>
          <w:kern w:val="1"/>
          <w:lang w:eastAsia="hi-IN" w:bidi="hi-IN"/>
        </w:rPr>
        <w:t xml:space="preserve"> umowy.</w:t>
      </w:r>
    </w:p>
    <w:p w14:paraId="47092F47" w14:textId="77777777" w:rsidR="00D115A4" w:rsidRPr="00935733"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935733" w:rsidRDefault="00D115A4" w:rsidP="00B84AE1">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3</w:t>
      </w:r>
      <w:r w:rsidR="00ED0A31" w:rsidRPr="00935733">
        <w:rPr>
          <w:rFonts w:ascii="Arial" w:eastAsia="Times New Roman" w:hAnsi="Arial" w:cs="Arial"/>
          <w:lang w:eastAsia="pl-PL"/>
        </w:rPr>
        <w:t>.</w:t>
      </w:r>
    </w:p>
    <w:p w14:paraId="6696193D" w14:textId="77777777" w:rsidR="00152263" w:rsidRPr="00935733"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935733">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935733"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935733">
        <w:rPr>
          <w:rFonts w:ascii="Arial" w:eastAsia="Lucida Sans Unicode" w:hAnsi="Arial" w:cs="Arial"/>
          <w:kern w:val="2"/>
          <w:lang w:eastAsia="hi-IN" w:bidi="hi-IN"/>
        </w:rPr>
        <w:tab/>
      </w:r>
      <w:r w:rsidRPr="00935733">
        <w:rPr>
          <w:rFonts w:ascii="Arial" w:eastAsia="Lucida Sans Unicode" w:hAnsi="Arial" w:cs="Arial"/>
          <w:kern w:val="2"/>
          <w:lang w:eastAsia="hi-IN" w:bidi="hi-IN"/>
        </w:rPr>
        <w:tab/>
      </w:r>
      <w:r w:rsidRPr="00935733">
        <w:rPr>
          <w:rFonts w:ascii="Arial" w:eastAsia="Lucida Sans Unicode" w:hAnsi="Arial" w:cs="Arial"/>
          <w:b/>
          <w:kern w:val="2"/>
          <w:lang w:eastAsia="hi-IN" w:bidi="hi-IN"/>
        </w:rPr>
        <w:t xml:space="preserve">netto: .................................. zł </w:t>
      </w:r>
    </w:p>
    <w:p w14:paraId="3A5A29AC" w14:textId="77777777" w:rsidR="00152263" w:rsidRPr="00935733"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935733">
        <w:rPr>
          <w:rFonts w:ascii="Arial" w:eastAsia="Lucida Sans Unicode" w:hAnsi="Arial" w:cs="Arial"/>
          <w:b/>
          <w:kern w:val="2"/>
          <w:lang w:eastAsia="hi-IN" w:bidi="hi-IN"/>
        </w:rPr>
        <w:tab/>
      </w:r>
      <w:r w:rsidRPr="00935733">
        <w:rPr>
          <w:rFonts w:ascii="Arial" w:eastAsia="Lucida Sans Unicode" w:hAnsi="Arial" w:cs="Arial"/>
          <w:b/>
          <w:kern w:val="2"/>
          <w:lang w:eastAsia="hi-IN" w:bidi="hi-IN"/>
        </w:rPr>
        <w:tab/>
        <w:t xml:space="preserve">podatek VAT: .................................. zł </w:t>
      </w:r>
    </w:p>
    <w:p w14:paraId="2FFD7331" w14:textId="77777777" w:rsidR="00152263" w:rsidRPr="00935733"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935733">
        <w:rPr>
          <w:rFonts w:ascii="Arial" w:eastAsia="Lucida Sans Unicode" w:hAnsi="Arial" w:cs="Arial"/>
          <w:b/>
          <w:kern w:val="2"/>
          <w:lang w:eastAsia="hi-IN" w:bidi="hi-IN"/>
        </w:rPr>
        <w:tab/>
      </w:r>
      <w:r w:rsidRPr="00935733">
        <w:rPr>
          <w:rFonts w:ascii="Arial" w:eastAsia="Lucida Sans Unicode" w:hAnsi="Arial" w:cs="Arial"/>
          <w:b/>
          <w:kern w:val="2"/>
          <w:lang w:eastAsia="hi-IN" w:bidi="hi-IN"/>
        </w:rPr>
        <w:tab/>
        <w:t xml:space="preserve">brutto: ..................................zł </w:t>
      </w:r>
    </w:p>
    <w:p w14:paraId="2D3FD6E0" w14:textId="1C9888FC" w:rsidR="00152263" w:rsidRPr="00935733"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935733">
        <w:rPr>
          <w:rFonts w:ascii="Arial" w:eastAsia="Lucida Sans Unicode" w:hAnsi="Arial" w:cs="Arial"/>
          <w:b/>
          <w:kern w:val="2"/>
          <w:lang w:eastAsia="hi-IN" w:bidi="hi-IN"/>
        </w:rPr>
        <w:tab/>
      </w:r>
      <w:r w:rsidRPr="00935733">
        <w:rPr>
          <w:rFonts w:ascii="Arial" w:eastAsia="Lucida Sans Unicode" w:hAnsi="Arial" w:cs="Arial"/>
          <w:b/>
          <w:kern w:val="2"/>
          <w:lang w:eastAsia="hi-IN" w:bidi="hi-IN"/>
        </w:rPr>
        <w:tab/>
        <w:t>(słownie złotych brutto: ..........................................................................................)</w:t>
      </w:r>
      <w:r w:rsidRPr="00935733">
        <w:rPr>
          <w:rFonts w:ascii="Arial" w:eastAsia="Lucida Sans Unicode" w:hAnsi="Arial" w:cs="Arial"/>
          <w:kern w:val="2"/>
          <w:lang w:eastAsia="hi-IN" w:bidi="hi-IN"/>
        </w:rPr>
        <w:t>.</w:t>
      </w:r>
    </w:p>
    <w:p w14:paraId="7FE14812" w14:textId="02D35778" w:rsidR="00AA090E" w:rsidRPr="00935733"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935733"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 przypadku zmiany obowiązującej stawki podatku VAT wysokość wynagrodzenia wzrośnie   </w:t>
      </w:r>
      <w:r w:rsidRPr="00935733">
        <w:rPr>
          <w:rFonts w:ascii="Arial" w:eastAsia="Times New Roman" w:hAnsi="Arial" w:cs="Arial"/>
          <w:lang w:eastAsia="pl-PL"/>
        </w:rPr>
        <w:br/>
        <w:t>o kwotę wnikającą ze zmiany stawki podatku VAT.</w:t>
      </w:r>
    </w:p>
    <w:p w14:paraId="62223ABE" w14:textId="3DA43B2D" w:rsidR="00354F89" w:rsidRPr="00935733"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935733"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935733">
        <w:rPr>
          <w:rFonts w:ascii="Arial" w:eastAsia="Times New Roman" w:hAnsi="Arial" w:cs="Arial"/>
          <w:lang w:eastAsia="pl-PL"/>
        </w:rPr>
        <w:br/>
      </w:r>
      <w:r w:rsidRPr="00935733">
        <w:rPr>
          <w:rFonts w:ascii="Arial" w:eastAsia="Times New Roman" w:hAnsi="Arial" w:cs="Arial"/>
          <w:lang w:eastAsia="pl-PL"/>
        </w:rPr>
        <w:t>w kosztorysie ofertowym stanowiącym integralną część oferty Wykonawcy.</w:t>
      </w:r>
    </w:p>
    <w:p w14:paraId="05ECA3C7" w14:textId="7345386A" w:rsidR="00AE6191" w:rsidRPr="00935733"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Rozliczenie za wykonanie robót budowlanych stanowiących przedmiot umowy będzie dokonane na podstawie</w:t>
      </w:r>
      <w:r w:rsidR="00C83C36" w:rsidRPr="00935733">
        <w:rPr>
          <w:rFonts w:ascii="Arial" w:eastAsia="Times New Roman" w:hAnsi="Arial" w:cs="Arial"/>
          <w:lang w:eastAsia="pl-PL"/>
        </w:rPr>
        <w:t xml:space="preserve"> faktury częściowej</w:t>
      </w:r>
      <w:r w:rsidR="005D562F" w:rsidRPr="00935733">
        <w:rPr>
          <w:rFonts w:ascii="Arial" w:eastAsia="Times New Roman" w:hAnsi="Arial" w:cs="Arial"/>
          <w:lang w:eastAsia="pl-PL"/>
        </w:rPr>
        <w:t xml:space="preserve"> i</w:t>
      </w:r>
      <w:r w:rsidR="00C83C36" w:rsidRPr="00935733">
        <w:rPr>
          <w:rFonts w:ascii="Arial" w:eastAsia="Times New Roman" w:hAnsi="Arial" w:cs="Arial"/>
          <w:lang w:eastAsia="pl-PL"/>
        </w:rPr>
        <w:t>/</w:t>
      </w:r>
      <w:r w:rsidR="005D562F" w:rsidRPr="00935733">
        <w:rPr>
          <w:rFonts w:ascii="Arial" w:eastAsia="Times New Roman" w:hAnsi="Arial" w:cs="Arial"/>
          <w:lang w:eastAsia="pl-PL"/>
        </w:rPr>
        <w:t xml:space="preserve">lub </w:t>
      </w:r>
      <w:r w:rsidR="00C83C36" w:rsidRPr="00935733">
        <w:rPr>
          <w:rFonts w:ascii="Arial" w:eastAsia="Times New Roman" w:hAnsi="Arial" w:cs="Arial"/>
          <w:lang w:eastAsia="pl-PL"/>
        </w:rPr>
        <w:t>faktury końcowej</w:t>
      </w:r>
      <w:r w:rsidRPr="00935733">
        <w:rPr>
          <w:rFonts w:ascii="Arial" w:eastAsia="Times New Roman" w:hAnsi="Arial" w:cs="Arial"/>
          <w:lang w:eastAsia="pl-PL"/>
        </w:rPr>
        <w:t>.</w:t>
      </w:r>
    </w:p>
    <w:p w14:paraId="7F95902B" w14:textId="476AD8CD" w:rsidR="00AE6191" w:rsidRPr="00935733"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Zamawiający dopuszcza możliwość wystawienia faktur</w:t>
      </w:r>
      <w:r w:rsidR="00C83C36" w:rsidRPr="00935733">
        <w:rPr>
          <w:rFonts w:ascii="Arial" w:eastAsia="Times New Roman" w:hAnsi="Arial" w:cs="Arial"/>
          <w:lang w:eastAsia="pl-PL"/>
        </w:rPr>
        <w:t xml:space="preserve">y </w:t>
      </w:r>
      <w:r w:rsidRPr="00935733">
        <w:rPr>
          <w:rFonts w:ascii="Arial" w:eastAsia="Times New Roman" w:hAnsi="Arial" w:cs="Arial"/>
          <w:lang w:eastAsia="pl-PL"/>
        </w:rPr>
        <w:t>częścio</w:t>
      </w:r>
      <w:r w:rsidR="00C83C36" w:rsidRPr="00935733">
        <w:rPr>
          <w:rFonts w:ascii="Arial" w:eastAsia="Times New Roman" w:hAnsi="Arial" w:cs="Arial"/>
          <w:lang w:eastAsia="pl-PL"/>
        </w:rPr>
        <w:t>wej</w:t>
      </w:r>
      <w:r w:rsidR="00955390" w:rsidRPr="00935733">
        <w:rPr>
          <w:rFonts w:ascii="Arial" w:eastAsia="Times New Roman" w:hAnsi="Arial" w:cs="Arial"/>
          <w:lang w:eastAsia="pl-PL"/>
        </w:rPr>
        <w:t xml:space="preserve"> po wykonaniu bez zastrzeżeń robót budowlanych o wartości </w:t>
      </w:r>
      <w:r w:rsidR="002C4894" w:rsidRPr="00935733">
        <w:rPr>
          <w:rFonts w:ascii="Arial" w:eastAsia="Times New Roman" w:hAnsi="Arial" w:cs="Arial"/>
          <w:lang w:eastAsia="pl-PL"/>
        </w:rPr>
        <w:t>minimum</w:t>
      </w:r>
      <w:r w:rsidR="000A4FC6" w:rsidRPr="00935733">
        <w:rPr>
          <w:rFonts w:ascii="Arial" w:eastAsia="Times New Roman" w:hAnsi="Arial" w:cs="Arial"/>
          <w:lang w:eastAsia="pl-PL"/>
        </w:rPr>
        <w:t xml:space="preserve"> 50%</w:t>
      </w:r>
      <w:r w:rsidR="00955390" w:rsidRPr="00935733">
        <w:rPr>
          <w:rFonts w:ascii="Arial" w:eastAsia="Times New Roman" w:hAnsi="Arial" w:cs="Arial"/>
          <w:lang w:eastAsia="pl-PL"/>
        </w:rPr>
        <w:t xml:space="preserve"> wartości zamówienia</w:t>
      </w:r>
      <w:r w:rsidR="00561B29" w:rsidRPr="00935733">
        <w:rPr>
          <w:rFonts w:ascii="Arial" w:eastAsia="Times New Roman" w:hAnsi="Arial" w:cs="Arial"/>
          <w:lang w:eastAsia="pl-PL"/>
        </w:rPr>
        <w:t>.</w:t>
      </w:r>
    </w:p>
    <w:p w14:paraId="0C3404EA" w14:textId="77777777" w:rsidR="00E953CF" w:rsidRPr="00935733"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935733"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935733">
        <w:t xml:space="preserve"> </w:t>
      </w:r>
      <w:r w:rsidRPr="00935733">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935733"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935733"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Odbiór częściowy robót nastąpi na podstawie protokołu obioru częściowego, do którego mają zastosowanie zapisy § 1</w:t>
      </w:r>
      <w:r w:rsidR="001935AB" w:rsidRPr="00935733">
        <w:rPr>
          <w:rFonts w:ascii="Arial" w:eastAsia="Times New Roman" w:hAnsi="Arial" w:cs="Arial"/>
          <w:lang w:eastAsia="pl-PL"/>
        </w:rPr>
        <w:t>5</w:t>
      </w:r>
      <w:r w:rsidRPr="00935733">
        <w:rPr>
          <w:rFonts w:ascii="Arial" w:eastAsia="Times New Roman" w:hAnsi="Arial" w:cs="Arial"/>
          <w:lang w:eastAsia="pl-PL"/>
        </w:rPr>
        <w:t xml:space="preserve"> </w:t>
      </w:r>
      <w:r w:rsidR="00D37BD7" w:rsidRPr="00935733">
        <w:rPr>
          <w:rFonts w:ascii="Arial" w:eastAsia="Times New Roman" w:hAnsi="Arial" w:cs="Arial"/>
          <w:lang w:eastAsia="pl-PL"/>
        </w:rPr>
        <w:t>ust. 11-12</w:t>
      </w:r>
      <w:r w:rsidRPr="00935733">
        <w:rPr>
          <w:rFonts w:ascii="Arial" w:eastAsia="Times New Roman" w:hAnsi="Arial" w:cs="Arial"/>
          <w:lang w:eastAsia="pl-PL"/>
        </w:rPr>
        <w:t>, § 1</w:t>
      </w:r>
      <w:r w:rsidR="001935AB" w:rsidRPr="00935733">
        <w:rPr>
          <w:rFonts w:ascii="Arial" w:eastAsia="Times New Roman" w:hAnsi="Arial" w:cs="Arial"/>
          <w:lang w:eastAsia="pl-PL"/>
        </w:rPr>
        <w:t>6</w:t>
      </w:r>
      <w:r w:rsidRPr="00935733">
        <w:rPr>
          <w:rFonts w:ascii="Arial" w:eastAsia="Times New Roman" w:hAnsi="Arial" w:cs="Arial"/>
          <w:lang w:eastAsia="pl-PL"/>
        </w:rPr>
        <w:t xml:space="preserve"> </w:t>
      </w:r>
      <w:r w:rsidR="00D37BD7" w:rsidRPr="00935733">
        <w:rPr>
          <w:rFonts w:ascii="Arial" w:eastAsia="Times New Roman" w:hAnsi="Arial" w:cs="Arial"/>
          <w:lang w:eastAsia="pl-PL"/>
        </w:rPr>
        <w:t>ust. 1, 3-5 i 7</w:t>
      </w:r>
      <w:r w:rsidRPr="00935733">
        <w:rPr>
          <w:rFonts w:ascii="Arial" w:eastAsia="Times New Roman" w:hAnsi="Arial" w:cs="Arial"/>
          <w:lang w:eastAsia="pl-PL"/>
        </w:rPr>
        <w:t>.</w:t>
      </w:r>
    </w:p>
    <w:p w14:paraId="607F03AA" w14:textId="3FD6066B" w:rsidR="00354F89" w:rsidRPr="00935733"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Odbiór </w:t>
      </w:r>
      <w:r w:rsidR="00E953CF" w:rsidRPr="00935733">
        <w:rPr>
          <w:rFonts w:ascii="Arial" w:eastAsia="Times New Roman" w:hAnsi="Arial" w:cs="Arial"/>
          <w:lang w:eastAsia="pl-PL"/>
        </w:rPr>
        <w:t xml:space="preserve">końcowy </w:t>
      </w:r>
      <w:r w:rsidRPr="00935733">
        <w:rPr>
          <w:rFonts w:ascii="Arial" w:eastAsia="Times New Roman" w:hAnsi="Arial" w:cs="Arial"/>
          <w:lang w:eastAsia="pl-PL"/>
        </w:rPr>
        <w:t>robót nastąpi na podstawie protokołu odbioru</w:t>
      </w:r>
      <w:r w:rsidR="00561B29" w:rsidRPr="00935733">
        <w:rPr>
          <w:rFonts w:ascii="Arial" w:eastAsia="Times New Roman" w:hAnsi="Arial" w:cs="Arial"/>
          <w:lang w:eastAsia="pl-PL"/>
        </w:rPr>
        <w:t xml:space="preserve"> końcowego</w:t>
      </w:r>
      <w:r w:rsidRPr="00935733">
        <w:rPr>
          <w:rFonts w:ascii="Arial" w:eastAsia="Times New Roman" w:hAnsi="Arial" w:cs="Arial"/>
          <w:lang w:eastAsia="pl-PL"/>
        </w:rPr>
        <w:t>,</w:t>
      </w:r>
      <w:r w:rsidR="00CE4774" w:rsidRPr="00935733">
        <w:rPr>
          <w:rFonts w:ascii="Arial" w:eastAsia="Times New Roman" w:hAnsi="Arial" w:cs="Arial"/>
          <w:lang w:eastAsia="pl-PL"/>
        </w:rPr>
        <w:t xml:space="preserve"> </w:t>
      </w:r>
      <w:r w:rsidRPr="00935733">
        <w:rPr>
          <w:rFonts w:ascii="Arial" w:eastAsia="Times New Roman" w:hAnsi="Arial" w:cs="Arial"/>
          <w:lang w:eastAsia="pl-PL"/>
        </w:rPr>
        <w:t>do którego mają zastosowanie zapisy § 1</w:t>
      </w:r>
      <w:r w:rsidR="001935AB" w:rsidRPr="00935733">
        <w:rPr>
          <w:rFonts w:ascii="Arial" w:eastAsia="Times New Roman" w:hAnsi="Arial" w:cs="Arial"/>
          <w:lang w:eastAsia="pl-PL"/>
        </w:rPr>
        <w:t>5</w:t>
      </w:r>
      <w:r w:rsidRPr="00935733">
        <w:rPr>
          <w:rFonts w:ascii="Arial" w:eastAsia="Times New Roman" w:hAnsi="Arial" w:cs="Arial"/>
          <w:lang w:eastAsia="pl-PL"/>
        </w:rPr>
        <w:t>.</w:t>
      </w:r>
    </w:p>
    <w:p w14:paraId="54B4791C" w14:textId="19322F7A" w:rsidR="00AE6191" w:rsidRPr="00935733"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Wartość wynagrodzenia określonego w fakturze </w:t>
      </w:r>
      <w:r w:rsidR="005D562F" w:rsidRPr="00935733">
        <w:rPr>
          <w:rFonts w:ascii="Arial" w:eastAsia="Times New Roman" w:hAnsi="Arial" w:cs="Arial"/>
          <w:lang w:eastAsia="pl-PL"/>
        </w:rPr>
        <w:t xml:space="preserve">częściowej i/lub </w:t>
      </w:r>
      <w:r w:rsidRPr="00935733">
        <w:rPr>
          <w:rFonts w:ascii="Arial" w:eastAsia="Times New Roman" w:hAnsi="Arial" w:cs="Arial"/>
          <w:lang w:eastAsia="pl-PL"/>
        </w:rPr>
        <w:t>końcowej obejmuje wartość faktycznie wykonanych robót.</w:t>
      </w:r>
    </w:p>
    <w:p w14:paraId="65342ECF" w14:textId="6A36DBA1" w:rsidR="00D115A4" w:rsidRPr="00935733"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Należne Wykonawcy wynagrodzenie będzie płatne w ciągu 30 dni licząc od dnia otrzymania faktur/faktury VAT przez Zamawiającego, wystawione nie wcześniej niż w dniu odebrania robót </w:t>
      </w:r>
      <w:r w:rsidRPr="00935733">
        <w:rPr>
          <w:rFonts w:ascii="Arial" w:eastAsia="Times New Roman" w:hAnsi="Arial" w:cs="Arial"/>
          <w:lang w:eastAsia="pl-PL"/>
        </w:rPr>
        <w:lastRenderedPageBreak/>
        <w:t>przez Zamawiającego z zastrzeżeniem ust. 1</w:t>
      </w:r>
      <w:r w:rsidR="00E953CF" w:rsidRPr="00935733">
        <w:rPr>
          <w:rFonts w:ascii="Arial" w:eastAsia="Times New Roman" w:hAnsi="Arial" w:cs="Arial"/>
          <w:lang w:eastAsia="pl-PL"/>
        </w:rPr>
        <w:t>5</w:t>
      </w:r>
      <w:r w:rsidR="00D115A4" w:rsidRPr="00935733">
        <w:rPr>
          <w:rFonts w:ascii="Arial" w:eastAsia="Times New Roman" w:hAnsi="Arial" w:cs="Arial"/>
          <w:lang w:eastAsia="pl-PL"/>
        </w:rPr>
        <w:t xml:space="preserve">.  </w:t>
      </w:r>
    </w:p>
    <w:p w14:paraId="0FEB476D" w14:textId="77777777" w:rsidR="00C27591" w:rsidRPr="00935733" w:rsidRDefault="00C27591" w:rsidP="00E15B9D">
      <w:pPr>
        <w:pStyle w:val="Akapitzlist"/>
        <w:numPr>
          <w:ilvl w:val="0"/>
          <w:numId w:val="21"/>
        </w:numPr>
        <w:spacing w:line="268" w:lineRule="auto"/>
        <w:ind w:left="426" w:hanging="426"/>
        <w:jc w:val="both"/>
        <w:rPr>
          <w:rFonts w:ascii="Arial" w:hAnsi="Arial" w:cs="Arial"/>
        </w:rPr>
      </w:pPr>
      <w:r w:rsidRPr="00935733">
        <w:rPr>
          <w:rFonts w:ascii="Arial" w:hAnsi="Arial" w:cs="Arial"/>
        </w:rPr>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935733" w:rsidRDefault="00C27591" w:rsidP="00FC3E65">
      <w:pPr>
        <w:pStyle w:val="Akapitzlist"/>
        <w:tabs>
          <w:tab w:val="left" w:pos="426"/>
        </w:tabs>
        <w:spacing w:line="268" w:lineRule="auto"/>
        <w:ind w:left="709" w:hanging="709"/>
        <w:jc w:val="both"/>
        <w:rPr>
          <w:rFonts w:ascii="Arial" w:hAnsi="Arial" w:cs="Arial"/>
        </w:rPr>
      </w:pPr>
      <w:r w:rsidRPr="00935733">
        <w:rPr>
          <w:rFonts w:ascii="Arial" w:hAnsi="Arial" w:cs="Arial"/>
        </w:rPr>
        <w:tab/>
        <w:t>1) kopię faktury wystawionej przez Podwykonawców, zgodnie z umowami łączącymi Wykonawcę z Podwykonawcami,</w:t>
      </w:r>
    </w:p>
    <w:p w14:paraId="30E589C6" w14:textId="25091A65" w:rsidR="00955390" w:rsidRPr="00935733" w:rsidRDefault="00C27591" w:rsidP="00933287">
      <w:pPr>
        <w:pStyle w:val="Akapitzlist"/>
        <w:spacing w:after="0" w:line="268" w:lineRule="auto"/>
        <w:ind w:left="426" w:hanging="426"/>
        <w:jc w:val="both"/>
        <w:rPr>
          <w:rFonts w:ascii="Arial" w:hAnsi="Arial" w:cs="Arial"/>
        </w:rPr>
      </w:pPr>
      <w:r w:rsidRPr="00935733">
        <w:rPr>
          <w:rFonts w:ascii="Arial" w:hAnsi="Arial" w:cs="Arial"/>
        </w:rPr>
        <w:tab/>
        <w:t>2) oświadczenia Podwykonawców o uregulowaniu wobec nich należności w terminie.</w:t>
      </w:r>
    </w:p>
    <w:p w14:paraId="30F4FC70" w14:textId="4F9F99A6" w:rsidR="002C7551" w:rsidRPr="00935733"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Faktura</w:t>
      </w:r>
      <w:r w:rsidR="009C2FBD" w:rsidRPr="00935733">
        <w:rPr>
          <w:rFonts w:ascii="Arial" w:eastAsia="Times New Roman" w:hAnsi="Arial" w:cs="Arial"/>
          <w:lang w:eastAsia="pl-PL"/>
        </w:rPr>
        <w:t>/faktury</w:t>
      </w:r>
      <w:r w:rsidRPr="00935733">
        <w:rPr>
          <w:rFonts w:ascii="Arial" w:eastAsia="Times New Roman" w:hAnsi="Arial" w:cs="Arial"/>
          <w:lang w:eastAsia="pl-PL"/>
        </w:rPr>
        <w:t xml:space="preserve"> powinna być wystawiona na Powiat Kaliski z siedzibą w Kaliszu, </w:t>
      </w:r>
      <w:r w:rsidR="000108ED" w:rsidRPr="00935733">
        <w:rPr>
          <w:rFonts w:ascii="Arial" w:eastAsia="Times New Roman" w:hAnsi="Arial" w:cs="Arial"/>
          <w:lang w:eastAsia="pl-PL"/>
        </w:rPr>
        <w:br/>
      </w:r>
      <w:r w:rsidRPr="00935733">
        <w:rPr>
          <w:rFonts w:ascii="Arial" w:eastAsia="Times New Roman" w:hAnsi="Arial" w:cs="Arial"/>
          <w:lang w:eastAsia="pl-PL"/>
        </w:rPr>
        <w:t>Pla</w:t>
      </w:r>
      <w:r w:rsidR="003E5F70" w:rsidRPr="00935733">
        <w:rPr>
          <w:rFonts w:ascii="Arial" w:eastAsia="Times New Roman" w:hAnsi="Arial" w:cs="Arial"/>
          <w:lang w:eastAsia="pl-PL"/>
        </w:rPr>
        <w:t xml:space="preserve">c Św. Józefa 5, </w:t>
      </w:r>
      <w:r w:rsidRPr="00935733">
        <w:rPr>
          <w:rFonts w:ascii="Arial" w:eastAsia="Times New Roman" w:hAnsi="Arial" w:cs="Arial"/>
          <w:lang w:eastAsia="pl-PL"/>
        </w:rPr>
        <w:t>NIP</w:t>
      </w:r>
      <w:r w:rsidR="003E5F70" w:rsidRPr="00935733">
        <w:rPr>
          <w:rFonts w:ascii="Arial" w:eastAsia="Times New Roman" w:hAnsi="Arial" w:cs="Arial"/>
          <w:lang w:eastAsia="pl-PL"/>
        </w:rPr>
        <w:t>:</w:t>
      </w:r>
      <w:r w:rsidRPr="00935733">
        <w:rPr>
          <w:rFonts w:ascii="Arial" w:eastAsia="Times New Roman" w:hAnsi="Arial" w:cs="Arial"/>
          <w:lang w:eastAsia="pl-PL"/>
        </w:rPr>
        <w:t xml:space="preserve"> 618-18</w:t>
      </w:r>
      <w:r w:rsidR="00152263" w:rsidRPr="00935733">
        <w:rPr>
          <w:rFonts w:ascii="Arial" w:eastAsia="Times New Roman" w:hAnsi="Arial" w:cs="Arial"/>
          <w:lang w:eastAsia="pl-PL"/>
        </w:rPr>
        <w:t>-</w:t>
      </w:r>
      <w:r w:rsidRPr="00935733">
        <w:rPr>
          <w:rFonts w:ascii="Arial" w:eastAsia="Times New Roman" w:hAnsi="Arial" w:cs="Arial"/>
          <w:lang w:eastAsia="pl-PL"/>
        </w:rPr>
        <w:t>59</w:t>
      </w:r>
      <w:r w:rsidR="00152263" w:rsidRPr="00935733">
        <w:rPr>
          <w:rFonts w:ascii="Arial" w:eastAsia="Times New Roman" w:hAnsi="Arial" w:cs="Arial"/>
          <w:lang w:eastAsia="pl-PL"/>
        </w:rPr>
        <w:t>-</w:t>
      </w:r>
      <w:r w:rsidRPr="00935733">
        <w:rPr>
          <w:rFonts w:ascii="Arial" w:eastAsia="Times New Roman" w:hAnsi="Arial" w:cs="Arial"/>
          <w:lang w:eastAsia="pl-PL"/>
        </w:rPr>
        <w:t>900.</w:t>
      </w:r>
    </w:p>
    <w:p w14:paraId="69944CF4" w14:textId="116E11EC" w:rsidR="00354F89" w:rsidRPr="00935733"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935733"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Za dzień zapłaty uważany będzie dzień obciążenia rachunku Zamawiającego.</w:t>
      </w:r>
    </w:p>
    <w:p w14:paraId="4F9759EE" w14:textId="64E59951" w:rsidR="002C4894" w:rsidRPr="00935733"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935733">
        <w:rPr>
          <w:rFonts w:ascii="Arial" w:eastAsia="Times New Roman" w:hAnsi="Arial" w:cs="Arial"/>
          <w:lang w:eastAsia="pl-PL"/>
        </w:rPr>
        <w:br/>
        <w:t xml:space="preserve">na podstawie przepisów ustawy z dnia 12 marca 2004 r. o podatku od towarów i usług (Dz.U. </w:t>
      </w:r>
      <w:r w:rsidRPr="00935733">
        <w:rPr>
          <w:rFonts w:ascii="Arial" w:eastAsia="Times New Roman" w:hAnsi="Arial" w:cs="Arial"/>
          <w:lang w:eastAsia="pl-PL"/>
        </w:rPr>
        <w:br/>
        <w:t xml:space="preserve">z 2025 r., poz. 775 z </w:t>
      </w:r>
      <w:proofErr w:type="spellStart"/>
      <w:r w:rsidRPr="00935733">
        <w:rPr>
          <w:rFonts w:ascii="Arial" w:eastAsia="Times New Roman" w:hAnsi="Arial" w:cs="Arial"/>
          <w:lang w:eastAsia="pl-PL"/>
        </w:rPr>
        <w:t>późn</w:t>
      </w:r>
      <w:proofErr w:type="spellEnd"/>
      <w:r w:rsidRPr="00935733">
        <w:rPr>
          <w:rFonts w:ascii="Arial" w:eastAsia="Times New Roman" w:hAnsi="Arial" w:cs="Arial"/>
          <w:lang w:eastAsia="pl-PL"/>
        </w:rPr>
        <w:t xml:space="preserve">. zm.), pierwszeństwo będą miały w/w przepisy w przypadku rozbieżności z innymi postanowieniami niniejszego paragrafu (inny sposób wystawiania/przekazywania faktur aniżeli wskazany w ust. </w:t>
      </w:r>
      <w:r w:rsidR="0072779E" w:rsidRPr="00935733">
        <w:rPr>
          <w:rFonts w:ascii="Arial" w:eastAsia="Times New Roman" w:hAnsi="Arial" w:cs="Arial"/>
          <w:lang w:eastAsia="pl-PL"/>
        </w:rPr>
        <w:t>14</w:t>
      </w:r>
      <w:r w:rsidRPr="00935733">
        <w:rPr>
          <w:rFonts w:ascii="Arial" w:eastAsia="Times New Roman" w:hAnsi="Arial" w:cs="Arial"/>
          <w:lang w:eastAsia="pl-PL"/>
        </w:rPr>
        <w:t>-1</w:t>
      </w:r>
      <w:r w:rsidR="0072779E" w:rsidRPr="00935733">
        <w:rPr>
          <w:rFonts w:ascii="Arial" w:eastAsia="Times New Roman" w:hAnsi="Arial" w:cs="Arial"/>
          <w:lang w:eastAsia="pl-PL"/>
        </w:rPr>
        <w:t>8</w:t>
      </w:r>
      <w:r w:rsidRPr="00935733">
        <w:rPr>
          <w:rFonts w:ascii="Arial" w:eastAsia="Times New Roman" w:hAnsi="Arial" w:cs="Arial"/>
          <w:lang w:eastAsia="pl-PL"/>
        </w:rPr>
        <w:t xml:space="preserve"> nie będzie wymagał zmiany umowy).</w:t>
      </w:r>
    </w:p>
    <w:p w14:paraId="46D6AC1D" w14:textId="7D129EBE" w:rsidR="00D115A4" w:rsidRPr="00935733"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935733">
        <w:rPr>
          <w:rFonts w:ascii="Arial" w:eastAsia="Times New Roman" w:hAnsi="Arial" w:cs="Arial"/>
          <w:lang w:eastAsia="pl-PL"/>
        </w:rPr>
        <w:t>.</w:t>
      </w:r>
    </w:p>
    <w:p w14:paraId="3495AE9A" w14:textId="77777777" w:rsidR="00D115A4" w:rsidRPr="00935733"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935733"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Cesja wierzytelności Wykonawcy, bez pisemnej zgody Zamawiającego, jest nieważna.</w:t>
      </w:r>
    </w:p>
    <w:p w14:paraId="2A1AC545" w14:textId="77777777" w:rsidR="00FF03A5" w:rsidRPr="00935733"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935733" w:rsidRDefault="001C3550" w:rsidP="00D115A4">
      <w:pPr>
        <w:widowControl w:val="0"/>
        <w:suppressAutoHyphens/>
        <w:spacing w:after="0" w:line="240" w:lineRule="auto"/>
        <w:ind w:left="283" w:hanging="283"/>
        <w:jc w:val="center"/>
        <w:rPr>
          <w:rFonts w:ascii="Arial" w:eastAsia="Times New Roman" w:hAnsi="Arial" w:cs="Arial"/>
          <w:lang w:eastAsia="pl-PL"/>
        </w:rPr>
      </w:pPr>
      <w:r w:rsidRPr="00935733">
        <w:rPr>
          <w:rFonts w:ascii="Arial" w:eastAsia="Times New Roman" w:hAnsi="Arial" w:cs="Arial"/>
          <w:lang w:eastAsia="pl-PL"/>
        </w:rPr>
        <w:t>§ 4</w:t>
      </w:r>
      <w:r w:rsidR="00ED0A31" w:rsidRPr="00935733">
        <w:rPr>
          <w:rFonts w:ascii="Arial" w:eastAsia="Times New Roman" w:hAnsi="Arial" w:cs="Arial"/>
          <w:lang w:eastAsia="pl-PL"/>
        </w:rPr>
        <w:t>.</w:t>
      </w:r>
    </w:p>
    <w:p w14:paraId="72CD2B61" w14:textId="60E53514" w:rsidR="00D115A4" w:rsidRPr="00935733"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935733">
        <w:rPr>
          <w:rFonts w:ascii="Arial" w:eastAsia="Times New Roman" w:hAnsi="Arial" w:cs="Arial"/>
          <w:lang w:eastAsia="pl-PL"/>
        </w:rPr>
        <w:t xml:space="preserve">Wykonawca udziela Zamawiającemu rękojmi za wady na roboty objęte przedmiotem zamówienia na </w:t>
      </w:r>
      <w:r w:rsidR="001C3550" w:rsidRPr="00935733">
        <w:rPr>
          <w:rFonts w:ascii="Arial" w:eastAsia="Times New Roman" w:hAnsi="Arial" w:cs="Arial"/>
          <w:lang w:eastAsia="pl-PL"/>
        </w:rPr>
        <w:t>okres …</w:t>
      </w:r>
      <w:r w:rsidR="000F2511" w:rsidRPr="00935733">
        <w:rPr>
          <w:rFonts w:ascii="Arial" w:eastAsia="Times New Roman" w:hAnsi="Arial" w:cs="Arial"/>
          <w:lang w:eastAsia="pl-PL"/>
        </w:rPr>
        <w:t>…………</w:t>
      </w:r>
      <w:r w:rsidR="000B0DD9" w:rsidRPr="00935733">
        <w:rPr>
          <w:rFonts w:ascii="Arial" w:eastAsia="Times New Roman" w:hAnsi="Arial" w:cs="Arial"/>
          <w:lang w:eastAsia="pl-PL"/>
        </w:rPr>
        <w:t xml:space="preserve"> .</w:t>
      </w:r>
    </w:p>
    <w:p w14:paraId="37847440" w14:textId="234974D8" w:rsidR="00E7363D" w:rsidRPr="00935733"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935733">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935733"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935733">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935733"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935733">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935733"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935733">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935733">
        <w:rPr>
          <w:rFonts w:ascii="Arial" w:eastAsia="Times New Roman" w:hAnsi="Arial" w:cs="Arial"/>
          <w:lang w:eastAsia="pl-PL"/>
        </w:rPr>
        <w:t>Zamawiający,</w:t>
      </w:r>
      <w:r w:rsidRPr="00935733">
        <w:rPr>
          <w:rFonts w:ascii="Arial" w:eastAsia="Times New Roman" w:hAnsi="Arial" w:cs="Arial"/>
          <w:lang w:eastAsia="pl-PL"/>
        </w:rPr>
        <w:t xml:space="preserve"> przy czym nie może być on krótszy niż 7 dni.</w:t>
      </w:r>
    </w:p>
    <w:p w14:paraId="52726E3F" w14:textId="1E495726" w:rsidR="00D115A4" w:rsidRPr="00935733"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935733">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935733" w:rsidRDefault="00B967BA" w:rsidP="00CC1392">
      <w:pPr>
        <w:widowControl w:val="0"/>
        <w:numPr>
          <w:ilvl w:val="2"/>
          <w:numId w:val="25"/>
        </w:numPr>
        <w:suppressAutoHyphens/>
        <w:spacing w:after="0" w:line="268" w:lineRule="auto"/>
        <w:ind w:left="426" w:hanging="284"/>
        <w:jc w:val="both"/>
        <w:rPr>
          <w:rFonts w:ascii="Arial" w:hAnsi="Arial" w:cs="Arial"/>
        </w:rPr>
      </w:pPr>
      <w:r w:rsidRPr="00935733">
        <w:rPr>
          <w:rFonts w:ascii="Arial" w:hAnsi="Arial" w:cs="Arial"/>
        </w:rPr>
        <w:t xml:space="preserve">Zamawiający może realizować uprawnienia z tytułu rękojmi za wady fizyczne niezależnie </w:t>
      </w:r>
      <w:r w:rsidRPr="00935733">
        <w:rPr>
          <w:rFonts w:ascii="Arial" w:hAnsi="Arial" w:cs="Arial"/>
        </w:rPr>
        <w:br/>
        <w:t>od uprawnień wynikających z gwarancji.</w:t>
      </w:r>
    </w:p>
    <w:p w14:paraId="281E8C7F" w14:textId="4C8F86D4" w:rsidR="00397476" w:rsidRPr="00935733" w:rsidRDefault="00CC1392" w:rsidP="00775C26">
      <w:pPr>
        <w:widowControl w:val="0"/>
        <w:numPr>
          <w:ilvl w:val="2"/>
          <w:numId w:val="25"/>
        </w:numPr>
        <w:suppressAutoHyphens/>
        <w:spacing w:after="0" w:line="268" w:lineRule="auto"/>
        <w:ind w:left="426" w:hanging="284"/>
        <w:jc w:val="both"/>
        <w:rPr>
          <w:rFonts w:ascii="Arial" w:hAnsi="Arial" w:cs="Arial"/>
        </w:rPr>
      </w:pPr>
      <w:r w:rsidRPr="00935733">
        <w:rPr>
          <w:rFonts w:ascii="Arial" w:hAnsi="Arial" w:cs="Arial"/>
        </w:rPr>
        <w:t xml:space="preserve">Brak przystąpienia do usuwania wad przez Wykonawcę lub nieusunięcie wad lub usterek </w:t>
      </w:r>
      <w:r w:rsidR="00FA62AE" w:rsidRPr="00935733">
        <w:rPr>
          <w:rFonts w:ascii="Arial" w:hAnsi="Arial" w:cs="Arial"/>
        </w:rPr>
        <w:br/>
      </w:r>
      <w:r w:rsidRPr="00935733">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Zamawiający zachowuje równocześnie uprawnienia do naliczania kar umownych </w:t>
      </w:r>
      <w:r w:rsidR="00FA62AE" w:rsidRPr="00935733">
        <w:rPr>
          <w:rFonts w:ascii="Arial" w:hAnsi="Arial" w:cs="Arial"/>
        </w:rPr>
        <w:br/>
      </w:r>
      <w:r w:rsidRPr="00935733">
        <w:rPr>
          <w:rFonts w:ascii="Arial" w:hAnsi="Arial" w:cs="Arial"/>
        </w:rPr>
        <w:t>i odszkodowania uzupełniającego do wysokości rzeczywiście poniesionej szkody na zasadach ogólnych.</w:t>
      </w:r>
    </w:p>
    <w:p w14:paraId="714A843B" w14:textId="77777777" w:rsidR="00CC1392" w:rsidRPr="00935733" w:rsidRDefault="00CC1392" w:rsidP="00CC1392">
      <w:pPr>
        <w:widowControl w:val="0"/>
        <w:numPr>
          <w:ilvl w:val="2"/>
          <w:numId w:val="25"/>
        </w:numPr>
        <w:suppressAutoHyphens/>
        <w:spacing w:after="0" w:line="268" w:lineRule="auto"/>
        <w:ind w:left="426" w:hanging="284"/>
        <w:jc w:val="both"/>
        <w:rPr>
          <w:rFonts w:ascii="Arial" w:hAnsi="Arial" w:cs="Arial"/>
        </w:rPr>
      </w:pPr>
      <w:r w:rsidRPr="00935733">
        <w:rPr>
          <w:rFonts w:ascii="Arial" w:hAnsi="Arial" w:cs="Arial"/>
        </w:rPr>
        <w:t xml:space="preserve">Usunięcie wad uznaje się za skuteczne z chwilą podpisania przez Strony protokołu usunięcia </w:t>
      </w:r>
      <w:r w:rsidRPr="00935733">
        <w:rPr>
          <w:rFonts w:ascii="Arial" w:hAnsi="Arial" w:cs="Arial"/>
        </w:rPr>
        <w:lastRenderedPageBreak/>
        <w:t>wad.</w:t>
      </w:r>
    </w:p>
    <w:p w14:paraId="1882FC71" w14:textId="77777777" w:rsidR="00CC1392" w:rsidRPr="00935733" w:rsidRDefault="00CC1392" w:rsidP="00CC1392">
      <w:pPr>
        <w:widowControl w:val="0"/>
        <w:numPr>
          <w:ilvl w:val="2"/>
          <w:numId w:val="25"/>
        </w:numPr>
        <w:suppressAutoHyphens/>
        <w:spacing w:after="0" w:line="268" w:lineRule="auto"/>
        <w:ind w:left="426" w:hanging="426"/>
        <w:jc w:val="both"/>
        <w:rPr>
          <w:rFonts w:ascii="Arial" w:hAnsi="Arial" w:cs="Arial"/>
        </w:rPr>
      </w:pPr>
      <w:r w:rsidRPr="00935733">
        <w:rPr>
          <w:rFonts w:ascii="Arial" w:hAnsi="Arial" w:cs="Arial"/>
        </w:rPr>
        <w:t>Upływ okresu rękojmi nie zwalnia Wykonawcy z odpowiedzialności za wady jeśli zostały zgłoszone Wykonawcy przed upływem tego okresu.</w:t>
      </w:r>
    </w:p>
    <w:p w14:paraId="69B4CC7F" w14:textId="446BB800" w:rsidR="00CC1392" w:rsidRPr="00935733" w:rsidRDefault="00CC1392" w:rsidP="00CC1392">
      <w:pPr>
        <w:widowControl w:val="0"/>
        <w:numPr>
          <w:ilvl w:val="2"/>
          <w:numId w:val="25"/>
        </w:numPr>
        <w:suppressAutoHyphens/>
        <w:spacing w:after="0" w:line="268" w:lineRule="auto"/>
        <w:ind w:left="426" w:hanging="426"/>
        <w:jc w:val="both"/>
        <w:rPr>
          <w:rFonts w:ascii="Arial" w:hAnsi="Arial" w:cs="Arial"/>
        </w:rPr>
      </w:pPr>
      <w:r w:rsidRPr="00935733">
        <w:rPr>
          <w:rFonts w:ascii="Arial" w:hAnsi="Arial" w:cs="Arial"/>
        </w:rPr>
        <w:t>Wszystkie koszty związane z usuwaniem wad w okresie rękojmi za wady lub gwarancji obciążają Wykonawcę.</w:t>
      </w:r>
    </w:p>
    <w:p w14:paraId="7B56459F" w14:textId="77777777" w:rsidR="00B64B3D" w:rsidRPr="00935733"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5</w:t>
      </w:r>
      <w:r w:rsidR="00ED0A31" w:rsidRPr="00935733">
        <w:rPr>
          <w:rFonts w:ascii="Arial" w:eastAsia="Times New Roman" w:hAnsi="Arial" w:cs="Arial"/>
          <w:lang w:eastAsia="pl-PL"/>
        </w:rPr>
        <w:t>.</w:t>
      </w:r>
    </w:p>
    <w:p w14:paraId="7E1573B5" w14:textId="564BECF6" w:rsidR="00D115A4" w:rsidRPr="00935733"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1" w:name="_Hlk100560893"/>
      <w:r w:rsidRPr="00935733">
        <w:rPr>
          <w:rFonts w:ascii="Arial" w:eastAsia="Times New Roman" w:hAnsi="Arial" w:cs="Arial"/>
          <w:lang w:eastAsia="pl-PL"/>
        </w:rPr>
        <w:t>Zabezpieczenie nale</w:t>
      </w:r>
      <w:r w:rsidRPr="00935733">
        <w:rPr>
          <w:rFonts w:ascii="Arial" w:eastAsia="TimesNewRoman" w:hAnsi="Arial" w:cs="Arial"/>
          <w:lang w:eastAsia="pl-PL"/>
        </w:rPr>
        <w:t>ż</w:t>
      </w:r>
      <w:r w:rsidRPr="00935733">
        <w:rPr>
          <w:rFonts w:ascii="Arial" w:eastAsia="Times New Roman" w:hAnsi="Arial" w:cs="Arial"/>
          <w:lang w:eastAsia="pl-PL"/>
        </w:rPr>
        <w:t>ytego wykonania umowy ustala si</w:t>
      </w:r>
      <w:r w:rsidRPr="00935733">
        <w:rPr>
          <w:rFonts w:ascii="Arial" w:eastAsia="TimesNewRoman" w:hAnsi="Arial" w:cs="Arial"/>
          <w:lang w:eastAsia="pl-PL"/>
        </w:rPr>
        <w:t xml:space="preserve">ę </w:t>
      </w:r>
      <w:r w:rsidRPr="00935733">
        <w:rPr>
          <w:rFonts w:ascii="Arial" w:eastAsia="Times New Roman" w:hAnsi="Arial" w:cs="Arial"/>
          <w:lang w:eastAsia="pl-PL"/>
        </w:rPr>
        <w:t>w wysoko</w:t>
      </w:r>
      <w:r w:rsidRPr="00935733">
        <w:rPr>
          <w:rFonts w:ascii="Arial" w:eastAsia="TimesNewRoman" w:hAnsi="Arial" w:cs="Arial"/>
          <w:lang w:eastAsia="pl-PL"/>
        </w:rPr>
        <w:t>ś</w:t>
      </w:r>
      <w:r w:rsidRPr="00935733">
        <w:rPr>
          <w:rFonts w:ascii="Arial" w:eastAsia="Times New Roman" w:hAnsi="Arial" w:cs="Arial"/>
          <w:lang w:eastAsia="pl-PL"/>
        </w:rPr>
        <w:t>ci 5% kwoty brutto    okre</w:t>
      </w:r>
      <w:r w:rsidRPr="00935733">
        <w:rPr>
          <w:rFonts w:ascii="Arial" w:eastAsia="TimesNewRoman" w:hAnsi="Arial" w:cs="Arial"/>
          <w:lang w:eastAsia="pl-PL"/>
        </w:rPr>
        <w:t>ś</w:t>
      </w:r>
      <w:r w:rsidRPr="00935733">
        <w:rPr>
          <w:rFonts w:ascii="Arial" w:eastAsia="Times New Roman" w:hAnsi="Arial" w:cs="Arial"/>
          <w:lang w:eastAsia="pl-PL"/>
        </w:rPr>
        <w:t>lonej w § 3 ust. 1, tj. w wysoko</w:t>
      </w:r>
      <w:r w:rsidRPr="00935733">
        <w:rPr>
          <w:rFonts w:ascii="Arial" w:eastAsia="TimesNewRoman" w:hAnsi="Arial" w:cs="Arial"/>
          <w:lang w:eastAsia="pl-PL"/>
        </w:rPr>
        <w:t>ś</w:t>
      </w:r>
      <w:r w:rsidRPr="00935733">
        <w:rPr>
          <w:rFonts w:ascii="Arial" w:eastAsia="Times New Roman" w:hAnsi="Arial" w:cs="Arial"/>
          <w:lang w:eastAsia="pl-PL"/>
        </w:rPr>
        <w:t xml:space="preserve">ci: </w:t>
      </w:r>
      <w:r w:rsidR="000F2511" w:rsidRPr="00935733">
        <w:rPr>
          <w:rFonts w:ascii="Arial" w:eastAsia="Times New Roman" w:hAnsi="Arial" w:cs="Arial"/>
          <w:lang w:eastAsia="pl-PL"/>
        </w:rPr>
        <w:t>………………….</w:t>
      </w:r>
      <w:r w:rsidRPr="00935733">
        <w:rPr>
          <w:rFonts w:ascii="Arial" w:eastAsia="Times New Roman" w:hAnsi="Arial" w:cs="Arial"/>
          <w:lang w:eastAsia="pl-PL"/>
        </w:rPr>
        <w:t>zł (słownie złotych:</w:t>
      </w:r>
      <w:r w:rsidR="000F2511" w:rsidRPr="00935733">
        <w:rPr>
          <w:rFonts w:ascii="Arial" w:eastAsia="Times New Roman" w:hAnsi="Arial" w:cs="Arial"/>
          <w:lang w:eastAsia="pl-PL"/>
        </w:rPr>
        <w:t>…………………….</w:t>
      </w:r>
      <w:r w:rsidRPr="00935733">
        <w:rPr>
          <w:rFonts w:ascii="Arial" w:eastAsia="Times New Roman" w:hAnsi="Arial" w:cs="Arial"/>
          <w:lang w:eastAsia="pl-PL"/>
        </w:rPr>
        <w:t>).</w:t>
      </w:r>
    </w:p>
    <w:p w14:paraId="1804F4D2" w14:textId="77777777" w:rsidR="00D115A4" w:rsidRPr="00935733"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Dowód wniesienia zabezpieczenia okre</w:t>
      </w:r>
      <w:r w:rsidRPr="00935733">
        <w:rPr>
          <w:rFonts w:ascii="Arial" w:eastAsia="TimesNewRoman" w:hAnsi="Arial" w:cs="Arial"/>
          <w:lang w:eastAsia="pl-PL"/>
        </w:rPr>
        <w:t>ś</w:t>
      </w:r>
      <w:r w:rsidRPr="00935733">
        <w:rPr>
          <w:rFonts w:ascii="Arial" w:eastAsia="Times New Roman" w:hAnsi="Arial" w:cs="Arial"/>
          <w:lang w:eastAsia="pl-PL"/>
        </w:rPr>
        <w:t>lonego w ust. 1 został przedstawiony Zamawiaj</w:t>
      </w:r>
      <w:r w:rsidRPr="00935733">
        <w:rPr>
          <w:rFonts w:ascii="Arial" w:eastAsia="TimesNewRoman" w:hAnsi="Arial" w:cs="Arial"/>
          <w:lang w:eastAsia="pl-PL"/>
        </w:rPr>
        <w:t>ą</w:t>
      </w:r>
      <w:r w:rsidRPr="00935733">
        <w:rPr>
          <w:rFonts w:ascii="Arial" w:eastAsia="Times New Roman" w:hAnsi="Arial" w:cs="Arial"/>
          <w:lang w:eastAsia="pl-PL"/>
        </w:rPr>
        <w:t>cemu do dnia zawarcia umowy.</w:t>
      </w:r>
    </w:p>
    <w:p w14:paraId="1130DEC1" w14:textId="77777777" w:rsidR="00D115A4" w:rsidRPr="00935733"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Zabezpieczenie zostanie zwrócone Wykonawcy w ni</w:t>
      </w:r>
      <w:r w:rsidRPr="00935733">
        <w:rPr>
          <w:rFonts w:ascii="Arial" w:eastAsia="TimesNewRoman" w:hAnsi="Arial" w:cs="Arial"/>
          <w:lang w:eastAsia="pl-PL"/>
        </w:rPr>
        <w:t>ż</w:t>
      </w:r>
      <w:r w:rsidRPr="00935733">
        <w:rPr>
          <w:rFonts w:ascii="Arial" w:eastAsia="Times New Roman" w:hAnsi="Arial" w:cs="Arial"/>
          <w:lang w:eastAsia="pl-PL"/>
        </w:rPr>
        <w:t>ej wymienionych terminach:</w:t>
      </w:r>
    </w:p>
    <w:p w14:paraId="1ADE4A03" w14:textId="4D7AACC1" w:rsidR="00D115A4" w:rsidRPr="00935733"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70% zabezpieczenia w terminie 30 dni od dnia wykonania zamówienia i uznania przez Zamawiaj</w:t>
      </w:r>
      <w:r w:rsidRPr="00935733">
        <w:rPr>
          <w:rFonts w:ascii="Arial" w:eastAsia="TimesNewRoman" w:hAnsi="Arial" w:cs="Arial"/>
          <w:lang w:eastAsia="pl-PL"/>
        </w:rPr>
        <w:t>ą</w:t>
      </w:r>
      <w:r w:rsidRPr="00935733">
        <w:rPr>
          <w:rFonts w:ascii="Arial" w:eastAsia="Times New Roman" w:hAnsi="Arial" w:cs="Arial"/>
          <w:lang w:eastAsia="pl-PL"/>
        </w:rPr>
        <w:t>cego za nale</w:t>
      </w:r>
      <w:r w:rsidRPr="00935733">
        <w:rPr>
          <w:rFonts w:ascii="Arial" w:eastAsia="TimesNewRoman" w:hAnsi="Arial" w:cs="Arial"/>
          <w:lang w:eastAsia="pl-PL"/>
        </w:rPr>
        <w:t>ż</w:t>
      </w:r>
      <w:r w:rsidRPr="00935733">
        <w:rPr>
          <w:rFonts w:ascii="Arial" w:eastAsia="Times New Roman" w:hAnsi="Arial" w:cs="Arial"/>
          <w:lang w:eastAsia="pl-PL"/>
        </w:rPr>
        <w:t xml:space="preserve">ycie wykonane (na podstawie podpisanego </w:t>
      </w:r>
      <w:r w:rsidR="001C3550" w:rsidRPr="00935733">
        <w:rPr>
          <w:rFonts w:ascii="Arial" w:eastAsia="Times New Roman" w:hAnsi="Arial" w:cs="Arial"/>
          <w:lang w:eastAsia="pl-PL"/>
        </w:rPr>
        <w:t>protokołu bezusterkowego</w:t>
      </w:r>
      <w:r w:rsidRPr="00935733">
        <w:rPr>
          <w:rFonts w:ascii="Arial" w:eastAsia="Times New Roman" w:hAnsi="Arial" w:cs="Arial"/>
          <w:lang w:eastAsia="pl-PL"/>
        </w:rPr>
        <w:t xml:space="preserve"> odbioru końcowego),</w:t>
      </w:r>
    </w:p>
    <w:p w14:paraId="13EAB4A5" w14:textId="06E1205F" w:rsidR="009A06FF" w:rsidRPr="00935733"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30% zabezpieczenia w terminie nie później niż 15 dni po upływie okresu r</w:t>
      </w:r>
      <w:r w:rsidRPr="00935733">
        <w:rPr>
          <w:rFonts w:ascii="Arial" w:eastAsia="TimesNewRoman" w:hAnsi="Arial" w:cs="Arial"/>
          <w:lang w:eastAsia="pl-PL"/>
        </w:rPr>
        <w:t>ę</w:t>
      </w:r>
      <w:r w:rsidRPr="00935733">
        <w:rPr>
          <w:rFonts w:ascii="Arial" w:eastAsia="Times New Roman" w:hAnsi="Arial" w:cs="Arial"/>
          <w:lang w:eastAsia="pl-PL"/>
        </w:rPr>
        <w:t>kojmi za wady.</w:t>
      </w:r>
      <w:bookmarkEnd w:id="1"/>
    </w:p>
    <w:p w14:paraId="3F955EEF" w14:textId="77777777" w:rsidR="009A06FF" w:rsidRPr="00935733"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935733" w:rsidRDefault="00D115A4" w:rsidP="00D115A4">
      <w:pPr>
        <w:widowControl w:val="0"/>
        <w:suppressAutoHyphens/>
        <w:spacing w:after="0" w:line="240" w:lineRule="auto"/>
        <w:ind w:left="283" w:hanging="283"/>
        <w:jc w:val="center"/>
        <w:rPr>
          <w:rFonts w:ascii="Arial" w:eastAsia="Times New Roman" w:hAnsi="Arial" w:cs="Arial"/>
          <w:lang w:eastAsia="pl-PL"/>
        </w:rPr>
      </w:pPr>
      <w:r w:rsidRPr="00935733">
        <w:rPr>
          <w:rFonts w:ascii="Arial" w:eastAsia="Times New Roman" w:hAnsi="Arial" w:cs="Arial"/>
          <w:lang w:eastAsia="pl-PL"/>
        </w:rPr>
        <w:t>§ 6</w:t>
      </w:r>
      <w:r w:rsidR="00ED0A31" w:rsidRPr="00935733">
        <w:rPr>
          <w:rFonts w:ascii="Arial" w:eastAsia="Times New Roman" w:hAnsi="Arial" w:cs="Arial"/>
          <w:lang w:eastAsia="pl-PL"/>
        </w:rPr>
        <w:t>.</w:t>
      </w:r>
    </w:p>
    <w:p w14:paraId="68A7D993" w14:textId="575A7FC2" w:rsidR="00AF0831" w:rsidRPr="00935733" w:rsidRDefault="00D115A4" w:rsidP="00614DD2">
      <w:pPr>
        <w:widowControl w:val="0"/>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Zamawiający przekaże Wykonawcy plac budowy w terminie </w:t>
      </w:r>
      <w:r w:rsidR="00561B29" w:rsidRPr="00935733">
        <w:rPr>
          <w:rFonts w:ascii="Arial" w:eastAsia="Times New Roman" w:hAnsi="Arial" w:cs="Arial"/>
          <w:lang w:eastAsia="pl-PL"/>
        </w:rPr>
        <w:t>10</w:t>
      </w:r>
      <w:r w:rsidRPr="00935733">
        <w:rPr>
          <w:rFonts w:ascii="Arial" w:eastAsia="Times New Roman" w:hAnsi="Arial" w:cs="Arial"/>
          <w:lang w:eastAsia="pl-PL"/>
        </w:rPr>
        <w:t xml:space="preserve"> dni</w:t>
      </w:r>
      <w:r w:rsidR="00152263" w:rsidRPr="00935733">
        <w:rPr>
          <w:rFonts w:ascii="Arial" w:eastAsia="Times New Roman" w:hAnsi="Arial" w:cs="Arial"/>
          <w:lang w:eastAsia="pl-PL"/>
        </w:rPr>
        <w:t xml:space="preserve"> roboczych</w:t>
      </w:r>
      <w:r w:rsidRPr="00935733">
        <w:rPr>
          <w:rFonts w:ascii="Arial" w:eastAsia="Times New Roman" w:hAnsi="Arial" w:cs="Arial"/>
          <w:lang w:eastAsia="pl-PL"/>
        </w:rPr>
        <w:t xml:space="preserve"> od dnia zawarcia umowy.</w:t>
      </w:r>
    </w:p>
    <w:p w14:paraId="32655816" w14:textId="77777777" w:rsidR="00AF0831" w:rsidRPr="00935733"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935733" w:rsidRDefault="00D115A4" w:rsidP="00D115A4">
      <w:pPr>
        <w:widowControl w:val="0"/>
        <w:suppressAutoHyphens/>
        <w:spacing w:after="0" w:line="240" w:lineRule="auto"/>
        <w:ind w:left="283" w:hanging="283"/>
        <w:jc w:val="center"/>
        <w:rPr>
          <w:rFonts w:ascii="Arial" w:eastAsia="Times New Roman" w:hAnsi="Arial" w:cs="Arial"/>
          <w:lang w:eastAsia="pl-PL"/>
        </w:rPr>
      </w:pPr>
      <w:r w:rsidRPr="00935733">
        <w:rPr>
          <w:rFonts w:ascii="Arial" w:eastAsia="Times New Roman" w:hAnsi="Arial" w:cs="Arial"/>
          <w:lang w:eastAsia="pl-PL"/>
        </w:rPr>
        <w:t>§ 7</w:t>
      </w:r>
      <w:r w:rsidR="00ED0A31" w:rsidRPr="00935733">
        <w:rPr>
          <w:rFonts w:ascii="Arial" w:eastAsia="Times New Roman" w:hAnsi="Arial" w:cs="Arial"/>
          <w:lang w:eastAsia="pl-PL"/>
        </w:rPr>
        <w:t>.</w:t>
      </w:r>
    </w:p>
    <w:p w14:paraId="295F6DF3" w14:textId="1BF3CB9B" w:rsidR="00D115A4" w:rsidRPr="00935733" w:rsidRDefault="000A27B2" w:rsidP="000A27B2">
      <w:pPr>
        <w:widowControl w:val="0"/>
        <w:numPr>
          <w:ilvl w:val="0"/>
          <w:numId w:val="1"/>
        </w:numPr>
        <w:suppressAutoHyphens/>
        <w:spacing w:after="0" w:line="240" w:lineRule="auto"/>
        <w:jc w:val="both"/>
        <w:rPr>
          <w:rFonts w:ascii="Arial" w:hAnsi="Arial" w:cs="Arial"/>
        </w:rPr>
      </w:pPr>
      <w:r w:rsidRPr="00935733">
        <w:rPr>
          <w:rFonts w:ascii="Arial" w:hAnsi="Arial" w:cs="Arial"/>
        </w:rPr>
        <w:t xml:space="preserve">Wykonawca ustanawia </w:t>
      </w:r>
      <w:r w:rsidR="002E643B" w:rsidRPr="00935733">
        <w:rPr>
          <w:rFonts w:ascii="Arial" w:hAnsi="Arial" w:cs="Arial"/>
        </w:rPr>
        <w:t xml:space="preserve">kierownika budowy w osobie …....................................................., posiadającego uprawnienia budowlane </w:t>
      </w:r>
      <w:r w:rsidR="0025042D" w:rsidRPr="00935733">
        <w:rPr>
          <w:rFonts w:ascii="Arial" w:hAnsi="Arial" w:cs="Arial"/>
          <w:szCs w:val="24"/>
        </w:rPr>
        <w:t xml:space="preserve">do kierowania robotami budowlanymi </w:t>
      </w:r>
      <w:r w:rsidR="002E643B" w:rsidRPr="00935733">
        <w:rPr>
          <w:rFonts w:ascii="Arial" w:hAnsi="Arial" w:cs="Arial"/>
        </w:rPr>
        <w:t>w specjalności drogowej</w:t>
      </w:r>
      <w:r w:rsidR="00767E07" w:rsidRPr="00935733">
        <w:rPr>
          <w:rFonts w:ascii="Arial" w:hAnsi="Arial" w:cs="Arial"/>
        </w:rPr>
        <w:t xml:space="preserve"> bez ograniczeń </w:t>
      </w:r>
      <w:r w:rsidR="002E643B" w:rsidRPr="00935733">
        <w:rPr>
          <w:rFonts w:ascii="Arial" w:hAnsi="Arial" w:cs="Arial"/>
        </w:rPr>
        <w:t>nr …..........................</w:t>
      </w:r>
      <w:r w:rsidRPr="00935733">
        <w:rPr>
          <w:rFonts w:ascii="Arial" w:hAnsi="Arial" w:cs="Arial"/>
        </w:rPr>
        <w:t xml:space="preserve"> .</w:t>
      </w:r>
    </w:p>
    <w:p w14:paraId="5839E1D5" w14:textId="0925864D" w:rsidR="00F2696A" w:rsidRPr="00935733"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Zmiana osoby</w:t>
      </w:r>
      <w:r w:rsidR="002E643B" w:rsidRPr="00935733">
        <w:rPr>
          <w:rFonts w:ascii="Arial" w:eastAsia="Times New Roman" w:hAnsi="Arial" w:cs="Arial"/>
          <w:lang w:eastAsia="pl-PL"/>
        </w:rPr>
        <w:t xml:space="preserve"> </w:t>
      </w:r>
      <w:r w:rsidR="00D115A4" w:rsidRPr="00935733">
        <w:rPr>
          <w:rFonts w:ascii="Arial" w:eastAsia="Times New Roman" w:hAnsi="Arial" w:cs="Arial"/>
          <w:lang w:eastAsia="pl-PL"/>
        </w:rPr>
        <w:t>wymienio</w:t>
      </w:r>
      <w:r w:rsidR="002E643B" w:rsidRPr="00935733">
        <w:rPr>
          <w:rFonts w:ascii="Arial" w:eastAsia="Times New Roman" w:hAnsi="Arial" w:cs="Arial"/>
          <w:lang w:eastAsia="pl-PL"/>
        </w:rPr>
        <w:t>n</w:t>
      </w:r>
      <w:r w:rsidR="000A27B2" w:rsidRPr="00935733">
        <w:rPr>
          <w:rFonts w:ascii="Arial" w:eastAsia="Times New Roman" w:hAnsi="Arial" w:cs="Arial"/>
          <w:lang w:eastAsia="pl-PL"/>
        </w:rPr>
        <w:t>ej</w:t>
      </w:r>
      <w:r w:rsidR="00D115A4" w:rsidRPr="00935733">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935733" w:rsidRDefault="00D115A4" w:rsidP="00F2696A">
      <w:pPr>
        <w:widowControl w:val="0"/>
        <w:suppressAutoHyphens/>
        <w:spacing w:after="0" w:line="240" w:lineRule="auto"/>
        <w:ind w:left="363"/>
        <w:jc w:val="both"/>
        <w:rPr>
          <w:rFonts w:ascii="Arial" w:eastAsia="Times New Roman" w:hAnsi="Arial" w:cs="Arial"/>
          <w:lang w:eastAsia="pl-PL"/>
        </w:rPr>
      </w:pPr>
      <w:r w:rsidRPr="00935733">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935733"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Wykonawca musi przedłożyć Zamawiającemu propozycję zmiany, o której mowa w ust. 2 </w:t>
      </w:r>
      <w:r w:rsidR="00965CC6" w:rsidRPr="00935733">
        <w:rPr>
          <w:rFonts w:ascii="Arial" w:eastAsia="Times New Roman" w:hAnsi="Arial" w:cs="Arial"/>
          <w:lang w:eastAsia="pl-PL"/>
        </w:rPr>
        <w:br/>
      </w:r>
      <w:r w:rsidRPr="00935733">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935733">
        <w:rPr>
          <w:rFonts w:ascii="Arial" w:eastAsia="Times New Roman" w:hAnsi="Arial" w:cs="Arial"/>
          <w:lang w:eastAsia="pl-PL"/>
        </w:rPr>
        <w:t xml:space="preserve"> </w:t>
      </w:r>
      <w:r w:rsidRPr="00935733">
        <w:rPr>
          <w:rFonts w:ascii="Arial" w:eastAsia="Times New Roman" w:hAnsi="Arial" w:cs="Arial"/>
          <w:lang w:eastAsia="pl-PL"/>
        </w:rPr>
        <w:t>i nie może stanowić podstawy do zmiany terminu zakończenia robót.</w:t>
      </w:r>
    </w:p>
    <w:p w14:paraId="30D08659" w14:textId="3A95606F" w:rsidR="00BC63EA" w:rsidRPr="00935733"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Zaakceptowana przez Zamawiającego zmiana osoby, o której mowa w ust.</w:t>
      </w:r>
      <w:r w:rsidR="0095518B" w:rsidRPr="00935733">
        <w:rPr>
          <w:rFonts w:ascii="Arial" w:eastAsia="Times New Roman" w:hAnsi="Arial" w:cs="Arial"/>
          <w:lang w:eastAsia="pl-PL"/>
        </w:rPr>
        <w:t xml:space="preserve"> </w:t>
      </w:r>
      <w:r w:rsidRPr="00935733">
        <w:rPr>
          <w:rFonts w:ascii="Arial" w:eastAsia="Times New Roman" w:hAnsi="Arial" w:cs="Arial"/>
          <w:lang w:eastAsia="pl-PL"/>
        </w:rPr>
        <w:t>1 wymaga pisemnego aneksu do umowy.</w:t>
      </w:r>
    </w:p>
    <w:p w14:paraId="5503E211" w14:textId="0C3AC37D" w:rsidR="007569C5" w:rsidRPr="00935733"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Skierowanie, bez akceptacji Zamawiającego, do kierowania </w:t>
      </w:r>
      <w:r w:rsidR="00700028" w:rsidRPr="00935733">
        <w:rPr>
          <w:rFonts w:ascii="Arial" w:eastAsia="Times New Roman" w:hAnsi="Arial" w:cs="Arial"/>
          <w:lang w:eastAsia="pl-PL"/>
        </w:rPr>
        <w:t>budową</w:t>
      </w:r>
      <w:r w:rsidRPr="00935733">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935733"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935733"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8</w:t>
      </w:r>
      <w:r w:rsidR="00ED0A31" w:rsidRPr="00935733">
        <w:rPr>
          <w:rFonts w:ascii="Arial" w:eastAsia="Times New Roman" w:hAnsi="Arial" w:cs="Arial"/>
          <w:lang w:eastAsia="pl-PL"/>
        </w:rPr>
        <w:t>.</w:t>
      </w:r>
    </w:p>
    <w:p w14:paraId="02F50297" w14:textId="72D6AFDB" w:rsidR="002E643B" w:rsidRPr="00935733" w:rsidRDefault="000A27B2" w:rsidP="000A27B2">
      <w:pPr>
        <w:widowControl w:val="0"/>
        <w:suppressAutoHyphens/>
        <w:spacing w:after="0" w:line="240" w:lineRule="auto"/>
        <w:ind w:left="284"/>
        <w:jc w:val="both"/>
        <w:rPr>
          <w:rFonts w:ascii="Arial" w:hAnsi="Arial" w:cs="Arial"/>
        </w:rPr>
      </w:pPr>
      <w:r w:rsidRPr="00935733">
        <w:rPr>
          <w:rFonts w:ascii="Arial" w:hAnsi="Arial" w:cs="Arial"/>
        </w:rPr>
        <w:t xml:space="preserve">Zamawiający ustanawia </w:t>
      </w:r>
      <w:r w:rsidR="002E643B" w:rsidRPr="00935733">
        <w:rPr>
          <w:rFonts w:ascii="Arial" w:hAnsi="Arial" w:cs="Arial"/>
        </w:rPr>
        <w:t xml:space="preserve">inspektora nadzoru inwestorskiego w osobie …....................................................., posiadającego uprawnienia budowlane </w:t>
      </w:r>
      <w:r w:rsidR="0025042D" w:rsidRPr="00935733">
        <w:rPr>
          <w:rFonts w:ascii="Arial" w:hAnsi="Arial" w:cs="Arial"/>
          <w:szCs w:val="24"/>
        </w:rPr>
        <w:t xml:space="preserve">do kierowania robotami budowlanymi </w:t>
      </w:r>
      <w:r w:rsidR="002E643B" w:rsidRPr="00935733">
        <w:rPr>
          <w:rFonts w:ascii="Arial" w:hAnsi="Arial" w:cs="Arial"/>
        </w:rPr>
        <w:t>w specjalności drogowej</w:t>
      </w:r>
      <w:r w:rsidR="00767E07" w:rsidRPr="00935733">
        <w:rPr>
          <w:rFonts w:ascii="Arial" w:hAnsi="Arial" w:cs="Arial"/>
        </w:rPr>
        <w:t xml:space="preserve"> bez ograniczeń</w:t>
      </w:r>
      <w:r w:rsidR="002E643B" w:rsidRPr="00935733">
        <w:rPr>
          <w:rFonts w:ascii="Arial" w:hAnsi="Arial" w:cs="Arial"/>
        </w:rPr>
        <w:t xml:space="preserve"> nr ………............</w:t>
      </w:r>
      <w:r w:rsidRPr="00935733">
        <w:rPr>
          <w:rFonts w:ascii="Arial" w:hAnsi="Arial" w:cs="Arial"/>
        </w:rPr>
        <w:t xml:space="preserve"> .</w:t>
      </w:r>
    </w:p>
    <w:p w14:paraId="2FEDC859" w14:textId="77777777" w:rsidR="002E643B" w:rsidRPr="00935733" w:rsidRDefault="002E643B"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9</w:t>
      </w:r>
      <w:r w:rsidR="00ED0A31" w:rsidRPr="00935733">
        <w:rPr>
          <w:rFonts w:ascii="Arial" w:eastAsia="Times New Roman" w:hAnsi="Arial" w:cs="Arial"/>
          <w:lang w:eastAsia="pl-PL"/>
        </w:rPr>
        <w:t>.</w:t>
      </w:r>
    </w:p>
    <w:p w14:paraId="09559F87" w14:textId="11182CF0" w:rsidR="00C53B0E" w:rsidRPr="00935733" w:rsidRDefault="00D115A4" w:rsidP="00C53B0E">
      <w:pPr>
        <w:pStyle w:val="Akapitzlist"/>
        <w:numPr>
          <w:ilvl w:val="2"/>
          <w:numId w:val="1"/>
        </w:numPr>
        <w:spacing w:line="240" w:lineRule="auto"/>
        <w:jc w:val="both"/>
        <w:rPr>
          <w:rFonts w:ascii="Arial" w:eastAsia="Times New Roman" w:hAnsi="Arial" w:cs="Arial"/>
          <w:lang w:eastAsia="pl-PL"/>
        </w:rPr>
      </w:pPr>
      <w:r w:rsidRPr="00935733">
        <w:rPr>
          <w:rFonts w:ascii="Arial" w:eastAsia="Times New Roman" w:hAnsi="Arial" w:cs="Arial"/>
          <w:lang w:eastAsia="pl-PL"/>
        </w:rPr>
        <w:t xml:space="preserve">Wykonawca zobowiązuje się do posiadania na czas wykonywania zamówienia ubezpieczenia </w:t>
      </w:r>
      <w:r w:rsidR="00E65184" w:rsidRPr="00935733">
        <w:rPr>
          <w:rFonts w:ascii="Arial" w:eastAsia="Times New Roman" w:hAnsi="Arial" w:cs="Arial"/>
          <w:lang w:eastAsia="pl-PL"/>
        </w:rPr>
        <w:br/>
      </w:r>
      <w:r w:rsidRPr="00935733">
        <w:rPr>
          <w:rFonts w:ascii="Arial" w:eastAsia="Times New Roman" w:hAnsi="Arial" w:cs="Arial"/>
          <w:lang w:eastAsia="pl-PL"/>
        </w:rPr>
        <w:t xml:space="preserve">od odpowiedzialności cywilnej w zakresie prowadzonej </w:t>
      </w:r>
      <w:r w:rsidR="001C3550" w:rsidRPr="00935733">
        <w:rPr>
          <w:rFonts w:ascii="Arial" w:eastAsia="Times New Roman" w:hAnsi="Arial" w:cs="Arial"/>
          <w:lang w:eastAsia="pl-PL"/>
        </w:rPr>
        <w:t>działalności na</w:t>
      </w:r>
      <w:r w:rsidRPr="00935733">
        <w:rPr>
          <w:rFonts w:ascii="Arial" w:eastAsia="Times New Roman" w:hAnsi="Arial" w:cs="Arial"/>
          <w:lang w:eastAsia="pl-PL"/>
        </w:rPr>
        <w:t xml:space="preserve"> kwotę nie mniejszą </w:t>
      </w:r>
      <w:r w:rsidR="00322B27" w:rsidRPr="00935733">
        <w:rPr>
          <w:rFonts w:ascii="Arial" w:eastAsia="Times New Roman" w:hAnsi="Arial" w:cs="Arial"/>
          <w:lang w:eastAsia="pl-PL"/>
        </w:rPr>
        <w:br/>
      </w:r>
      <w:r w:rsidR="001C3550" w:rsidRPr="00935733">
        <w:rPr>
          <w:rFonts w:ascii="Arial" w:eastAsia="Times New Roman" w:hAnsi="Arial" w:cs="Arial"/>
          <w:lang w:eastAsia="pl-PL"/>
        </w:rPr>
        <w:t xml:space="preserve">niż </w:t>
      </w:r>
      <w:r w:rsidR="006E438A" w:rsidRPr="00935733">
        <w:rPr>
          <w:rFonts w:ascii="Arial" w:eastAsia="Times New Roman" w:hAnsi="Arial" w:cs="Arial"/>
          <w:lang w:eastAsia="pl-PL"/>
        </w:rPr>
        <w:t xml:space="preserve"> </w:t>
      </w:r>
      <w:r w:rsidR="001809DD" w:rsidRPr="00935733">
        <w:rPr>
          <w:rFonts w:ascii="Arial" w:eastAsia="Times New Roman" w:hAnsi="Arial" w:cs="Arial"/>
          <w:lang w:eastAsia="pl-PL"/>
        </w:rPr>
        <w:t>750</w:t>
      </w:r>
      <w:bookmarkStart w:id="2" w:name="_GoBack"/>
      <w:bookmarkEnd w:id="2"/>
      <w:r w:rsidR="007E5E3B" w:rsidRPr="00935733">
        <w:rPr>
          <w:rFonts w:ascii="Arial" w:eastAsia="Times New Roman" w:hAnsi="Arial" w:cs="Arial"/>
          <w:lang w:eastAsia="pl-PL"/>
        </w:rPr>
        <w:t xml:space="preserve"> </w:t>
      </w:r>
      <w:r w:rsidRPr="00935733">
        <w:rPr>
          <w:rFonts w:ascii="Arial" w:eastAsia="Times New Roman" w:hAnsi="Arial" w:cs="Arial"/>
          <w:lang w:eastAsia="pl-PL"/>
        </w:rPr>
        <w:t>000,00 zł</w:t>
      </w:r>
      <w:r w:rsidR="00152263" w:rsidRPr="00935733">
        <w:rPr>
          <w:rFonts w:ascii="Arial" w:eastAsia="Times New Roman" w:hAnsi="Arial" w:cs="Arial"/>
          <w:lang w:eastAsia="pl-PL"/>
        </w:rPr>
        <w:t>.</w:t>
      </w:r>
      <w:r w:rsidR="00C53B0E" w:rsidRPr="00935733">
        <w:rPr>
          <w:rFonts w:ascii="Arial" w:eastAsia="Lucida Sans Unicode" w:hAnsi="Arial" w:cs="Arial"/>
          <w:kern w:val="2"/>
          <w:lang w:eastAsia="hi-IN" w:bidi="hi-IN"/>
        </w:rPr>
        <w:t xml:space="preserve"> </w:t>
      </w:r>
    </w:p>
    <w:p w14:paraId="4B08DD14" w14:textId="779424D3" w:rsidR="00C53B0E" w:rsidRPr="00935733" w:rsidRDefault="00C53B0E" w:rsidP="00C53B0E">
      <w:pPr>
        <w:pStyle w:val="Akapitzlist"/>
        <w:numPr>
          <w:ilvl w:val="2"/>
          <w:numId w:val="1"/>
        </w:numPr>
        <w:spacing w:line="240" w:lineRule="auto"/>
        <w:jc w:val="both"/>
        <w:rPr>
          <w:rFonts w:ascii="Arial" w:eastAsia="Times New Roman" w:hAnsi="Arial" w:cs="Arial"/>
          <w:lang w:eastAsia="pl-PL"/>
        </w:rPr>
      </w:pPr>
      <w:r w:rsidRPr="00935733">
        <w:rPr>
          <w:rFonts w:ascii="Arial" w:eastAsia="Times New Roman" w:hAnsi="Arial" w:cs="Arial"/>
          <w:lang w:eastAsia="pl-PL"/>
        </w:rPr>
        <w:t xml:space="preserve">Wykonawca najpóźniej w dniu przekazania terenu budowy, o którym mowa w § 6 przedłoży </w:t>
      </w:r>
      <w:r w:rsidRPr="00935733">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935733" w:rsidRDefault="00C53B0E" w:rsidP="00933287">
      <w:pPr>
        <w:pStyle w:val="Akapitzlist"/>
        <w:numPr>
          <w:ilvl w:val="2"/>
          <w:numId w:val="1"/>
        </w:numPr>
        <w:spacing w:line="240" w:lineRule="auto"/>
        <w:jc w:val="both"/>
        <w:rPr>
          <w:rFonts w:ascii="Arial" w:eastAsia="Times New Roman" w:hAnsi="Arial" w:cs="Arial"/>
          <w:lang w:eastAsia="pl-PL"/>
        </w:rPr>
      </w:pPr>
      <w:r w:rsidRPr="00935733">
        <w:rPr>
          <w:rFonts w:ascii="Arial" w:eastAsia="Times New Roman" w:hAnsi="Arial" w:cs="Arial"/>
          <w:lang w:eastAsia="pl-PL"/>
        </w:rPr>
        <w:t xml:space="preserve">Zamawiający nie przekaże terenu budowy do czasu przedłożenia dokumentów, </w:t>
      </w:r>
      <w:r w:rsidRPr="00935733">
        <w:rPr>
          <w:rFonts w:ascii="Arial" w:eastAsia="Times New Roman" w:hAnsi="Arial" w:cs="Arial"/>
          <w:lang w:eastAsia="pl-PL"/>
        </w:rPr>
        <w:br/>
        <w:t xml:space="preserve">o których mowa w ust. 2. Zwłoka z tego tytułu będzie traktowana jako powstała </w:t>
      </w:r>
      <w:r w:rsidRPr="00935733">
        <w:rPr>
          <w:rFonts w:ascii="Arial" w:eastAsia="Times New Roman" w:hAnsi="Arial" w:cs="Arial"/>
          <w:lang w:eastAsia="pl-PL"/>
        </w:rPr>
        <w:br/>
        <w:t>z przyczyn zależnych od Wykonawcy i nie może stanowić podstawy do zmiany terminu zakończenia robót.</w:t>
      </w:r>
    </w:p>
    <w:p w14:paraId="3374FA5D" w14:textId="77777777" w:rsidR="00ED0A31" w:rsidRPr="00935733"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10</w:t>
      </w:r>
      <w:r w:rsidR="00ED0A31" w:rsidRPr="00935733">
        <w:rPr>
          <w:rFonts w:ascii="Arial" w:eastAsia="Times New Roman" w:hAnsi="Arial" w:cs="Arial"/>
          <w:lang w:eastAsia="pl-PL"/>
        </w:rPr>
        <w:t>.</w:t>
      </w:r>
    </w:p>
    <w:p w14:paraId="39E52DE0" w14:textId="77777777" w:rsidR="00D115A4" w:rsidRPr="00935733" w:rsidRDefault="00D115A4" w:rsidP="00D115A4">
      <w:pPr>
        <w:widowControl w:val="0"/>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Do obowiązków Wykonawcy należy w szczególności: </w:t>
      </w:r>
    </w:p>
    <w:p w14:paraId="281DB0E2" w14:textId="77777777" w:rsidR="00D115A4"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 xml:space="preserve">prowadzenie na </w:t>
      </w:r>
      <w:r w:rsidR="001C3550" w:rsidRPr="00935733">
        <w:rPr>
          <w:rFonts w:ascii="Arial" w:eastAsia="Times New Roman" w:hAnsi="Arial" w:cs="Arial"/>
          <w:lang w:eastAsia="pl-PL"/>
        </w:rPr>
        <w:t>bieżąco dokumentów</w:t>
      </w:r>
      <w:r w:rsidRPr="00935733">
        <w:rPr>
          <w:rFonts w:ascii="Arial" w:eastAsia="Times New Roman" w:hAnsi="Arial" w:cs="Arial"/>
          <w:lang w:eastAsia="pl-PL"/>
        </w:rPr>
        <w:t xml:space="preserve"> związanych z realizacją robót (w tym m.in. dziennik budowy), </w:t>
      </w:r>
    </w:p>
    <w:p w14:paraId="24227F45" w14:textId="74C18624" w:rsidR="00D115A4"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935733">
        <w:rPr>
          <w:rFonts w:ascii="Arial" w:eastAsia="Times New Roman" w:hAnsi="Arial" w:cs="Arial"/>
          <w:lang w:eastAsia="pl-PL"/>
        </w:rPr>
        <w:t>nych</w:t>
      </w:r>
      <w:r w:rsidRPr="00935733">
        <w:rPr>
          <w:rFonts w:ascii="Arial" w:eastAsia="Times New Roman" w:hAnsi="Arial" w:cs="Arial"/>
          <w:lang w:eastAsia="pl-PL"/>
        </w:rPr>
        <w:t xml:space="preserve"> wykonania i odbioru robót </w:t>
      </w:r>
      <w:r w:rsidR="00322B27" w:rsidRPr="00935733">
        <w:rPr>
          <w:rFonts w:ascii="Arial" w:eastAsia="Times New Roman" w:hAnsi="Arial" w:cs="Arial"/>
          <w:lang w:eastAsia="pl-PL"/>
        </w:rPr>
        <w:br/>
      </w:r>
      <w:r w:rsidRPr="00935733">
        <w:rPr>
          <w:rFonts w:ascii="Arial" w:eastAsia="Times New Roman" w:hAnsi="Arial" w:cs="Arial"/>
          <w:lang w:eastAsia="pl-PL"/>
        </w:rPr>
        <w:t>oraz starannością uwzględniającą zawodowy charakter działalności, w tym skutki finansowe,</w:t>
      </w:r>
    </w:p>
    <w:p w14:paraId="2505905A" w14:textId="5137B6AE" w:rsidR="00FC3E65" w:rsidRPr="00935733"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 xml:space="preserve">wznowienie znaków geodezyjnych w przypadku ich zniszczenia uszkodzenia </w:t>
      </w:r>
      <w:r w:rsidR="00322B27" w:rsidRPr="00935733">
        <w:rPr>
          <w:rFonts w:ascii="Arial" w:eastAsia="Times New Roman" w:hAnsi="Arial" w:cs="Arial"/>
          <w:lang w:eastAsia="pl-PL"/>
        </w:rPr>
        <w:br/>
      </w:r>
      <w:r w:rsidRPr="00935733">
        <w:rPr>
          <w:rFonts w:ascii="Arial" w:eastAsia="Times New Roman" w:hAnsi="Arial" w:cs="Arial"/>
          <w:lang w:eastAsia="pl-PL"/>
        </w:rPr>
        <w:t>lub przesunięcia w trakcie prowadzonych robót i zlecenia wznowienia znaków geodezyjnych jednostce wykonawstwa geodezyjnego na własny koszt</w:t>
      </w:r>
      <w:r w:rsidR="00FC3E65" w:rsidRPr="00935733">
        <w:rPr>
          <w:rFonts w:ascii="Arial" w:eastAsia="Times New Roman" w:hAnsi="Arial" w:cs="Arial"/>
          <w:lang w:eastAsia="pl-PL"/>
        </w:rPr>
        <w:t>,</w:t>
      </w:r>
    </w:p>
    <w:p w14:paraId="6B6C6044" w14:textId="0F2D71D1" w:rsidR="00833AE0" w:rsidRPr="00935733"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zabezpieczenie pod względem BHP wszystkich</w:t>
      </w:r>
      <w:r w:rsidR="00700028" w:rsidRPr="00935733">
        <w:rPr>
          <w:rFonts w:ascii="Arial" w:eastAsia="Times New Roman" w:hAnsi="Arial" w:cs="Arial"/>
          <w:lang w:eastAsia="pl-PL"/>
        </w:rPr>
        <w:t xml:space="preserve"> </w:t>
      </w:r>
      <w:r w:rsidRPr="00935733">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935733"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 xml:space="preserve">przestrzeganie wymagań dotyczących robót, kontroli jakości materiałów i robót oraz badań </w:t>
      </w:r>
      <w:r w:rsidR="00965CC6" w:rsidRPr="00935733">
        <w:rPr>
          <w:rFonts w:ascii="Arial" w:eastAsia="Times New Roman" w:hAnsi="Arial" w:cs="Arial"/>
          <w:lang w:eastAsia="pl-PL"/>
        </w:rPr>
        <w:br/>
      </w:r>
      <w:r w:rsidRPr="00935733">
        <w:rPr>
          <w:rFonts w:ascii="Arial" w:eastAsia="Times New Roman" w:hAnsi="Arial" w:cs="Arial"/>
          <w:lang w:eastAsia="pl-PL"/>
        </w:rPr>
        <w:t>w zakresie określonym w specyfikacjach technicznych wykonania i odbioru robót,</w:t>
      </w:r>
    </w:p>
    <w:p w14:paraId="7CB58FDD" w14:textId="4F9B8811" w:rsidR="00933287" w:rsidRPr="00935733"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935733"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935733"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935733">
        <w:rPr>
          <w:rFonts w:ascii="Arial" w:eastAsia="Times New Roman" w:hAnsi="Arial" w:cs="Arial"/>
          <w:lang w:eastAsia="pl-PL"/>
        </w:rPr>
        <w:t>informowanie Zamawiającego o problemach lub okolicznościach mogących</w:t>
      </w:r>
      <w:r w:rsidR="00322B27" w:rsidRPr="00935733">
        <w:rPr>
          <w:rFonts w:ascii="Arial" w:eastAsia="Times New Roman" w:hAnsi="Arial" w:cs="Arial"/>
          <w:lang w:eastAsia="pl-PL"/>
        </w:rPr>
        <w:t xml:space="preserve"> </w:t>
      </w:r>
      <w:r w:rsidRPr="00935733">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935733" w:rsidRDefault="00830A67" w:rsidP="009D0070">
      <w:pPr>
        <w:pStyle w:val="Default"/>
        <w:numPr>
          <w:ilvl w:val="0"/>
          <w:numId w:val="13"/>
        </w:numPr>
        <w:ind w:hanging="436"/>
        <w:jc w:val="both"/>
        <w:rPr>
          <w:color w:val="auto"/>
        </w:rPr>
      </w:pPr>
      <w:r w:rsidRPr="00935733">
        <w:rPr>
          <w:color w:val="auto"/>
          <w:sz w:val="22"/>
          <w:szCs w:val="22"/>
        </w:rPr>
        <w:t>zawiadomienie właścicieli urządzeń podziemnych oraz Komendy Miejskiej Policji w Kaliszu Wydział Ruchu Drogowego z co najmniej</w:t>
      </w:r>
      <w:r w:rsidR="00002A20" w:rsidRPr="00935733">
        <w:rPr>
          <w:color w:val="auto"/>
          <w:sz w:val="22"/>
          <w:szCs w:val="22"/>
        </w:rPr>
        <w:t xml:space="preserve"> </w:t>
      </w:r>
      <w:r w:rsidRPr="00935733">
        <w:rPr>
          <w:color w:val="auto"/>
          <w:sz w:val="22"/>
          <w:szCs w:val="22"/>
        </w:rPr>
        <w:t>7</w:t>
      </w:r>
      <w:r w:rsidR="00002A20" w:rsidRPr="00935733">
        <w:rPr>
          <w:color w:val="auto"/>
          <w:sz w:val="22"/>
          <w:szCs w:val="22"/>
        </w:rPr>
        <w:t xml:space="preserve"> </w:t>
      </w:r>
      <w:r w:rsidRPr="00935733">
        <w:rPr>
          <w:color w:val="auto"/>
          <w:sz w:val="22"/>
          <w:szCs w:val="22"/>
        </w:rPr>
        <w:t>dniowym wyprzedzeniem o terminie rozpoczęcia prac,</w:t>
      </w:r>
    </w:p>
    <w:p w14:paraId="57431604" w14:textId="717C5C70" w:rsidR="00830A67" w:rsidRPr="00935733" w:rsidRDefault="00830A67" w:rsidP="00830A67">
      <w:pPr>
        <w:pStyle w:val="Default"/>
        <w:numPr>
          <w:ilvl w:val="0"/>
          <w:numId w:val="13"/>
        </w:numPr>
        <w:spacing w:after="14"/>
        <w:ind w:hanging="436"/>
        <w:jc w:val="both"/>
        <w:rPr>
          <w:color w:val="auto"/>
          <w:sz w:val="22"/>
          <w:szCs w:val="22"/>
        </w:rPr>
      </w:pPr>
      <w:r w:rsidRPr="00935733">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935733">
        <w:rPr>
          <w:color w:val="auto"/>
          <w:sz w:val="22"/>
          <w:szCs w:val="22"/>
        </w:rPr>
        <w:t xml:space="preserve"> </w:t>
      </w:r>
      <w:r w:rsidRPr="00935733">
        <w:rPr>
          <w:color w:val="auto"/>
          <w:sz w:val="22"/>
          <w:szCs w:val="22"/>
        </w:rPr>
        <w:t>U. z 2017 r. poz. 784)</w:t>
      </w:r>
      <w:r w:rsidR="00244D6A" w:rsidRPr="00935733">
        <w:rPr>
          <w:color w:val="auto"/>
          <w:sz w:val="22"/>
          <w:szCs w:val="22"/>
        </w:rPr>
        <w:t xml:space="preserve"> </w:t>
      </w:r>
      <w:r w:rsidRPr="00935733">
        <w:rPr>
          <w:color w:val="auto"/>
          <w:sz w:val="22"/>
          <w:szCs w:val="22"/>
        </w:rPr>
        <w:t>i oznakowanie terenu budowy zgodnie z wykonanym projektem oraz wykonanie innych niezbędnych robót zabezpieczających,</w:t>
      </w:r>
    </w:p>
    <w:p w14:paraId="43B0738A" w14:textId="594BDFE2" w:rsidR="00830A67" w:rsidRPr="00935733" w:rsidRDefault="00830A67" w:rsidP="00830A67">
      <w:pPr>
        <w:pStyle w:val="Default"/>
        <w:numPr>
          <w:ilvl w:val="0"/>
          <w:numId w:val="13"/>
        </w:numPr>
        <w:ind w:hanging="436"/>
        <w:jc w:val="both"/>
        <w:rPr>
          <w:color w:val="auto"/>
          <w:sz w:val="22"/>
          <w:szCs w:val="22"/>
        </w:rPr>
      </w:pPr>
      <w:r w:rsidRPr="00935733">
        <w:rPr>
          <w:color w:val="auto"/>
          <w:sz w:val="22"/>
          <w:szCs w:val="22"/>
        </w:rPr>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935733">
        <w:rPr>
          <w:color w:val="auto"/>
          <w:sz w:val="22"/>
          <w:szCs w:val="22"/>
        </w:rPr>
        <w:t xml:space="preserve"> </w:t>
      </w:r>
      <w:r w:rsidRPr="00935733">
        <w:rPr>
          <w:color w:val="auto"/>
          <w:sz w:val="22"/>
          <w:szCs w:val="22"/>
        </w:rPr>
        <w:t>U. z 2019</w:t>
      </w:r>
      <w:r w:rsidR="00F9214E" w:rsidRPr="00935733">
        <w:rPr>
          <w:color w:val="auto"/>
          <w:sz w:val="22"/>
          <w:szCs w:val="22"/>
        </w:rPr>
        <w:t xml:space="preserve"> </w:t>
      </w:r>
      <w:r w:rsidRPr="00935733">
        <w:rPr>
          <w:color w:val="auto"/>
          <w:sz w:val="22"/>
          <w:szCs w:val="22"/>
        </w:rPr>
        <w:t>r. poz. 2311 z</w:t>
      </w:r>
      <w:r w:rsidR="00FA27ED" w:rsidRPr="00935733">
        <w:rPr>
          <w:color w:val="auto"/>
          <w:sz w:val="22"/>
          <w:szCs w:val="22"/>
        </w:rPr>
        <w:t xml:space="preserve"> </w:t>
      </w:r>
      <w:proofErr w:type="spellStart"/>
      <w:r w:rsidR="00FA27ED" w:rsidRPr="00935733">
        <w:rPr>
          <w:color w:val="auto"/>
          <w:sz w:val="22"/>
          <w:szCs w:val="22"/>
        </w:rPr>
        <w:t>późn</w:t>
      </w:r>
      <w:proofErr w:type="spellEnd"/>
      <w:r w:rsidR="00FA27ED" w:rsidRPr="00935733">
        <w:rPr>
          <w:color w:val="auto"/>
          <w:sz w:val="22"/>
          <w:szCs w:val="22"/>
        </w:rPr>
        <w:t>.</w:t>
      </w:r>
      <w:r w:rsidRPr="00935733">
        <w:rPr>
          <w:color w:val="auto"/>
          <w:sz w:val="22"/>
          <w:szCs w:val="22"/>
        </w:rPr>
        <w:t xml:space="preserve"> zm.).</w:t>
      </w:r>
    </w:p>
    <w:p w14:paraId="7C98DB36" w14:textId="77777777" w:rsidR="004D0617" w:rsidRPr="00935733" w:rsidRDefault="004D0617"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935733" w:rsidRDefault="00D115A4"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11</w:t>
      </w:r>
      <w:r w:rsidR="00ED0A31" w:rsidRPr="00935733">
        <w:rPr>
          <w:rFonts w:ascii="Arial" w:eastAsia="Times New Roman" w:hAnsi="Arial" w:cs="Arial"/>
          <w:lang w:eastAsia="pl-PL"/>
        </w:rPr>
        <w:t>.</w:t>
      </w:r>
    </w:p>
    <w:p w14:paraId="4282BF29" w14:textId="130DD566" w:rsidR="00E65184" w:rsidRPr="00935733"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935733">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935733">
        <w:rPr>
          <w:rFonts w:ascii="Arial" w:eastAsia="Times New Roman" w:hAnsi="Arial" w:cs="Arial"/>
          <w:kern w:val="1"/>
          <w:lang w:eastAsia="ar-SA" w:bidi="hi-IN"/>
        </w:rPr>
        <w:br/>
      </w:r>
      <w:r w:rsidRPr="00935733">
        <w:rPr>
          <w:rFonts w:ascii="Arial" w:eastAsia="Times New Roman" w:hAnsi="Arial" w:cs="Arial"/>
          <w:kern w:val="1"/>
          <w:lang w:eastAsia="ar-SA" w:bidi="hi-IN"/>
        </w:rPr>
        <w:t>§ 1 ustawy z dnia 26 czerwca 1974 r.  Kodeks pracy (Dz.</w:t>
      </w:r>
      <w:r w:rsidR="00F43B4E" w:rsidRPr="00935733">
        <w:rPr>
          <w:rFonts w:ascii="Arial" w:eastAsia="Times New Roman" w:hAnsi="Arial" w:cs="Arial"/>
          <w:kern w:val="1"/>
          <w:lang w:eastAsia="ar-SA" w:bidi="hi-IN"/>
        </w:rPr>
        <w:t xml:space="preserve"> </w:t>
      </w:r>
      <w:r w:rsidRPr="00935733">
        <w:rPr>
          <w:rFonts w:ascii="Arial" w:eastAsia="Times New Roman" w:hAnsi="Arial" w:cs="Arial"/>
          <w:kern w:val="1"/>
          <w:lang w:eastAsia="ar-SA" w:bidi="hi-IN"/>
        </w:rPr>
        <w:t>U. z 20</w:t>
      </w:r>
      <w:r w:rsidR="00F43B4E" w:rsidRPr="00935733">
        <w:rPr>
          <w:rFonts w:ascii="Arial" w:eastAsia="Times New Roman" w:hAnsi="Arial" w:cs="Arial"/>
          <w:kern w:val="1"/>
          <w:lang w:eastAsia="ar-SA" w:bidi="hi-IN"/>
        </w:rPr>
        <w:t>2</w:t>
      </w:r>
      <w:r w:rsidR="00723D69" w:rsidRPr="00935733">
        <w:rPr>
          <w:rFonts w:ascii="Arial" w:eastAsia="Times New Roman" w:hAnsi="Arial" w:cs="Arial"/>
          <w:kern w:val="1"/>
          <w:lang w:eastAsia="ar-SA" w:bidi="hi-IN"/>
        </w:rPr>
        <w:t>5</w:t>
      </w:r>
      <w:r w:rsidRPr="00935733">
        <w:rPr>
          <w:rFonts w:ascii="Arial" w:eastAsia="Times New Roman" w:hAnsi="Arial" w:cs="Arial"/>
          <w:kern w:val="1"/>
          <w:lang w:eastAsia="ar-SA" w:bidi="hi-IN"/>
        </w:rPr>
        <w:t xml:space="preserve"> r. poz. </w:t>
      </w:r>
      <w:r w:rsidR="00723D69" w:rsidRPr="00935733">
        <w:rPr>
          <w:rFonts w:ascii="Arial" w:eastAsia="Times New Roman" w:hAnsi="Arial" w:cs="Arial"/>
          <w:kern w:val="1"/>
          <w:lang w:eastAsia="ar-SA" w:bidi="hi-IN"/>
        </w:rPr>
        <w:t>277</w:t>
      </w:r>
      <w:r w:rsidR="008043F2" w:rsidRPr="00935733">
        <w:rPr>
          <w:rFonts w:ascii="Arial" w:eastAsia="Times New Roman" w:hAnsi="Arial" w:cs="Arial"/>
          <w:kern w:val="1"/>
          <w:lang w:eastAsia="ar-SA" w:bidi="hi-IN"/>
        </w:rPr>
        <w:t xml:space="preserve"> z </w:t>
      </w:r>
      <w:proofErr w:type="spellStart"/>
      <w:r w:rsidR="008043F2" w:rsidRPr="00935733">
        <w:rPr>
          <w:rFonts w:ascii="Arial" w:eastAsia="Times New Roman" w:hAnsi="Arial" w:cs="Arial"/>
          <w:kern w:val="1"/>
          <w:lang w:eastAsia="ar-SA" w:bidi="hi-IN"/>
        </w:rPr>
        <w:t>późn</w:t>
      </w:r>
      <w:proofErr w:type="spellEnd"/>
      <w:r w:rsidR="008043F2" w:rsidRPr="00935733">
        <w:rPr>
          <w:rFonts w:ascii="Arial" w:eastAsia="Times New Roman" w:hAnsi="Arial" w:cs="Arial"/>
          <w:kern w:val="1"/>
          <w:lang w:eastAsia="ar-SA" w:bidi="hi-IN"/>
        </w:rPr>
        <w:t>. zm.</w:t>
      </w:r>
      <w:r w:rsidRPr="00935733">
        <w:rPr>
          <w:rFonts w:ascii="Arial" w:eastAsia="Times New Roman" w:hAnsi="Arial" w:cs="Arial"/>
          <w:kern w:val="1"/>
          <w:lang w:eastAsia="ar-SA" w:bidi="hi-IN"/>
        </w:rPr>
        <w:t xml:space="preserve">). </w:t>
      </w:r>
    </w:p>
    <w:p w14:paraId="2CEC7118" w14:textId="395CEDF8" w:rsidR="00E65184" w:rsidRPr="00935733"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935733">
        <w:rPr>
          <w:rFonts w:ascii="Arial" w:eastAsia="Times New Roman" w:hAnsi="Arial" w:cs="Arial"/>
          <w:kern w:val="1"/>
          <w:lang w:eastAsia="ar-SA" w:bidi="hi-IN"/>
        </w:rPr>
        <w:t>Zamawiający stosownie do art. 95 ust. 1 usta</w:t>
      </w:r>
      <w:r w:rsidR="00FA27ED" w:rsidRPr="00935733">
        <w:rPr>
          <w:rFonts w:ascii="Arial" w:eastAsia="Times New Roman" w:hAnsi="Arial" w:cs="Arial"/>
          <w:kern w:val="1"/>
          <w:lang w:eastAsia="ar-SA" w:bidi="hi-IN"/>
        </w:rPr>
        <w:t xml:space="preserve">wy z dnia 11 września 2019 r. </w:t>
      </w:r>
      <w:r w:rsidRPr="00935733">
        <w:rPr>
          <w:rFonts w:ascii="Arial" w:eastAsia="Times New Roman" w:hAnsi="Arial" w:cs="Arial"/>
          <w:kern w:val="1"/>
          <w:lang w:eastAsia="ar-SA" w:bidi="hi-IN"/>
        </w:rPr>
        <w:t>Prawo zamówień publicznych (Dz.</w:t>
      </w:r>
      <w:r w:rsidR="00F43B4E" w:rsidRPr="00935733">
        <w:rPr>
          <w:rFonts w:ascii="Arial" w:eastAsia="Times New Roman" w:hAnsi="Arial" w:cs="Arial"/>
          <w:kern w:val="1"/>
          <w:lang w:eastAsia="ar-SA" w:bidi="hi-IN"/>
        </w:rPr>
        <w:t xml:space="preserve"> </w:t>
      </w:r>
      <w:r w:rsidRPr="00935733">
        <w:rPr>
          <w:rFonts w:ascii="Arial" w:eastAsia="Times New Roman" w:hAnsi="Arial" w:cs="Arial"/>
          <w:kern w:val="1"/>
          <w:lang w:eastAsia="ar-SA" w:bidi="hi-IN"/>
        </w:rPr>
        <w:t>U. z 202</w:t>
      </w:r>
      <w:r w:rsidR="00F54A5D" w:rsidRPr="00935733">
        <w:rPr>
          <w:rFonts w:ascii="Arial" w:eastAsia="Times New Roman" w:hAnsi="Arial" w:cs="Arial"/>
          <w:kern w:val="1"/>
          <w:lang w:eastAsia="ar-SA" w:bidi="hi-IN"/>
        </w:rPr>
        <w:t>4</w:t>
      </w:r>
      <w:r w:rsidRPr="00935733">
        <w:rPr>
          <w:rFonts w:ascii="Arial" w:eastAsia="Times New Roman" w:hAnsi="Arial" w:cs="Arial"/>
          <w:kern w:val="1"/>
          <w:lang w:eastAsia="ar-SA" w:bidi="hi-IN"/>
        </w:rPr>
        <w:t xml:space="preserve"> r. poz. </w:t>
      </w:r>
      <w:r w:rsidR="00FA27ED" w:rsidRPr="00935733">
        <w:rPr>
          <w:rFonts w:ascii="Arial" w:eastAsia="Times New Roman" w:hAnsi="Arial" w:cs="Arial"/>
          <w:kern w:val="1"/>
          <w:lang w:eastAsia="ar-SA" w:bidi="hi-IN"/>
        </w:rPr>
        <w:t>1</w:t>
      </w:r>
      <w:r w:rsidR="00F54A5D" w:rsidRPr="00935733">
        <w:rPr>
          <w:rFonts w:ascii="Arial" w:eastAsia="Times New Roman" w:hAnsi="Arial" w:cs="Arial"/>
          <w:kern w:val="1"/>
          <w:lang w:eastAsia="ar-SA" w:bidi="hi-IN"/>
        </w:rPr>
        <w:t>320</w:t>
      </w:r>
      <w:r w:rsidR="000356A9" w:rsidRPr="00935733">
        <w:rPr>
          <w:rFonts w:ascii="Arial" w:eastAsia="Times New Roman" w:hAnsi="Arial" w:cs="Arial"/>
          <w:kern w:val="1"/>
          <w:lang w:eastAsia="ar-SA" w:bidi="hi-IN"/>
        </w:rPr>
        <w:t xml:space="preserve"> z </w:t>
      </w:r>
      <w:proofErr w:type="spellStart"/>
      <w:r w:rsidR="000356A9" w:rsidRPr="00935733">
        <w:rPr>
          <w:rFonts w:ascii="Arial" w:eastAsia="Times New Roman" w:hAnsi="Arial" w:cs="Arial"/>
          <w:kern w:val="1"/>
          <w:lang w:eastAsia="ar-SA" w:bidi="hi-IN"/>
        </w:rPr>
        <w:t>późn</w:t>
      </w:r>
      <w:proofErr w:type="spellEnd"/>
      <w:r w:rsidR="000356A9" w:rsidRPr="00935733">
        <w:rPr>
          <w:rFonts w:ascii="Arial" w:eastAsia="Times New Roman" w:hAnsi="Arial" w:cs="Arial"/>
          <w:kern w:val="1"/>
          <w:lang w:eastAsia="ar-SA" w:bidi="hi-IN"/>
        </w:rPr>
        <w:t>. zm.</w:t>
      </w:r>
      <w:r w:rsidRPr="00935733">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935733">
        <w:rPr>
          <w:rFonts w:ascii="Arial" w:eastAsia="Times New Roman" w:hAnsi="Arial" w:cs="Arial"/>
          <w:kern w:val="1"/>
          <w:lang w:eastAsia="ar-SA" w:bidi="hi-IN"/>
        </w:rPr>
        <w:br/>
      </w:r>
      <w:r w:rsidRPr="00935733">
        <w:rPr>
          <w:rFonts w:ascii="Arial" w:eastAsia="Times New Roman" w:hAnsi="Arial" w:cs="Arial"/>
          <w:kern w:val="1"/>
          <w:lang w:eastAsia="ar-SA" w:bidi="hi-IN"/>
        </w:rPr>
        <w:t>w sposób określony w art. 22 § 1 ust</w:t>
      </w:r>
      <w:r w:rsidR="00CA3B47" w:rsidRPr="00935733">
        <w:rPr>
          <w:rFonts w:ascii="Arial" w:eastAsia="Times New Roman" w:hAnsi="Arial" w:cs="Arial"/>
          <w:kern w:val="1"/>
          <w:lang w:eastAsia="ar-SA" w:bidi="hi-IN"/>
        </w:rPr>
        <w:t xml:space="preserve">awy z dnia 26 czerwca 1974 r. </w:t>
      </w:r>
      <w:r w:rsidRPr="00935733">
        <w:rPr>
          <w:rFonts w:ascii="Arial" w:eastAsia="Times New Roman" w:hAnsi="Arial" w:cs="Arial"/>
          <w:kern w:val="1"/>
          <w:lang w:eastAsia="ar-SA" w:bidi="hi-IN"/>
        </w:rPr>
        <w:t>Kodeks pracy.</w:t>
      </w:r>
      <w:r w:rsidR="00412E69" w:rsidRPr="00935733">
        <w:rPr>
          <w:rFonts w:ascii="Arial" w:eastAsia="Times New Roman" w:hAnsi="Arial" w:cs="Arial"/>
          <w:kern w:val="1"/>
          <w:lang w:eastAsia="ar-SA" w:bidi="hi-IN"/>
        </w:rPr>
        <w:t xml:space="preserve"> </w:t>
      </w:r>
      <w:r w:rsidR="008043F2" w:rsidRPr="00935733">
        <w:rPr>
          <w:rFonts w:ascii="Arial" w:eastAsia="Arial" w:hAnsi="Arial"/>
        </w:rPr>
        <w:t xml:space="preserve">Wymóg ten dotyczy </w:t>
      </w:r>
      <w:r w:rsidR="008043F2" w:rsidRPr="00935733">
        <w:rPr>
          <w:rFonts w:ascii="Arial" w:hAnsi="Arial"/>
        </w:rPr>
        <w:t xml:space="preserve">pracowników fizycznych, kierowców środków transportu, operatorów maszyn </w:t>
      </w:r>
      <w:r w:rsidR="000F1920" w:rsidRPr="00935733">
        <w:rPr>
          <w:rFonts w:ascii="Arial" w:hAnsi="Arial"/>
        </w:rPr>
        <w:br/>
      </w:r>
      <w:r w:rsidR="008043F2" w:rsidRPr="00935733">
        <w:rPr>
          <w:rFonts w:ascii="Arial" w:hAnsi="Arial"/>
        </w:rPr>
        <w:t>i urządzeń</w:t>
      </w:r>
      <w:r w:rsidR="000F1920" w:rsidRPr="00935733">
        <w:rPr>
          <w:rFonts w:ascii="Arial" w:hAnsi="Arial"/>
        </w:rPr>
        <w:t>.</w:t>
      </w:r>
    </w:p>
    <w:p w14:paraId="05BB8076" w14:textId="77777777" w:rsidR="00E65184" w:rsidRPr="00935733"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935733">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935733"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935733">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935733">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935733"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935733">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935733">
        <w:rPr>
          <w:rFonts w:ascii="Arial" w:eastAsia="Times New Roman" w:hAnsi="Arial" w:cs="Arial"/>
          <w:kern w:val="1"/>
          <w:lang w:eastAsia="ar-SA" w:bidi="hi-IN"/>
        </w:rPr>
        <w:br/>
        <w:t xml:space="preserve">z oryginałem odpowiednio przez Wykonawcę lub Podwykonawcę kopie umów </w:t>
      </w:r>
      <w:r w:rsidRPr="00935733">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935733">
        <w:rPr>
          <w:rFonts w:ascii="Arial" w:eastAsia="Times New Roman" w:hAnsi="Arial" w:cs="Arial"/>
          <w:kern w:val="1"/>
          <w:lang w:eastAsia="ar-SA" w:bidi="hi-IN"/>
        </w:rPr>
        <w:br/>
      </w:r>
      <w:r w:rsidRPr="00935733">
        <w:rPr>
          <w:rFonts w:ascii="Arial" w:eastAsia="Times New Roman" w:hAnsi="Arial" w:cs="Arial"/>
          <w:kern w:val="1"/>
          <w:lang w:eastAsia="ar-SA" w:bidi="hi-IN"/>
        </w:rPr>
        <w:t>i w sprawie swobodnego przepływu takich danych oraz uchylenia dyrektywy 95/46/WE (ogólne rozporządzenie o ochronie danych) (Dz.</w:t>
      </w:r>
      <w:r w:rsidR="00F43B4E" w:rsidRPr="00935733">
        <w:rPr>
          <w:rFonts w:ascii="Arial" w:eastAsia="Times New Roman" w:hAnsi="Arial" w:cs="Arial"/>
          <w:kern w:val="1"/>
          <w:lang w:eastAsia="ar-SA" w:bidi="hi-IN"/>
        </w:rPr>
        <w:t xml:space="preserve"> </w:t>
      </w:r>
      <w:r w:rsidRPr="00935733">
        <w:rPr>
          <w:rFonts w:ascii="Arial" w:eastAsia="Times New Roman" w:hAnsi="Arial" w:cs="Arial"/>
          <w:kern w:val="1"/>
          <w:lang w:eastAsia="ar-SA" w:bidi="hi-IN"/>
        </w:rPr>
        <w:t xml:space="preserve">U. UE. L. z 2016 r. Nr 119, str. 1 </w:t>
      </w:r>
      <w:r w:rsidR="00630D37" w:rsidRPr="00935733">
        <w:rPr>
          <w:rFonts w:ascii="Arial" w:eastAsia="Times New Roman" w:hAnsi="Arial" w:cs="Arial"/>
          <w:kern w:val="1"/>
          <w:lang w:eastAsia="ar-SA" w:bidi="hi-IN"/>
        </w:rPr>
        <w:t xml:space="preserve">z </w:t>
      </w:r>
      <w:proofErr w:type="spellStart"/>
      <w:r w:rsidR="00630D37" w:rsidRPr="00935733">
        <w:rPr>
          <w:rFonts w:ascii="Arial" w:eastAsia="Times New Roman" w:hAnsi="Arial" w:cs="Arial"/>
          <w:kern w:val="1"/>
          <w:lang w:eastAsia="ar-SA" w:bidi="hi-IN"/>
        </w:rPr>
        <w:t>póź</w:t>
      </w:r>
      <w:r w:rsidR="00C8293A" w:rsidRPr="00935733">
        <w:rPr>
          <w:rFonts w:ascii="Arial" w:eastAsia="Times New Roman" w:hAnsi="Arial" w:cs="Arial"/>
          <w:kern w:val="1"/>
          <w:lang w:eastAsia="ar-SA" w:bidi="hi-IN"/>
        </w:rPr>
        <w:t>n</w:t>
      </w:r>
      <w:proofErr w:type="spellEnd"/>
      <w:r w:rsidR="00630D37" w:rsidRPr="00935733">
        <w:rPr>
          <w:rFonts w:ascii="Arial" w:eastAsia="Times New Roman" w:hAnsi="Arial" w:cs="Arial"/>
          <w:kern w:val="1"/>
          <w:lang w:eastAsia="ar-SA" w:bidi="hi-IN"/>
        </w:rPr>
        <w:t>. zm</w:t>
      </w:r>
      <w:r w:rsidRPr="00935733">
        <w:rPr>
          <w:rFonts w:ascii="Arial" w:eastAsia="Times New Roman" w:hAnsi="Arial" w:cs="Arial"/>
          <w:kern w:val="1"/>
          <w:lang w:eastAsia="ar-SA" w:bidi="hi-IN"/>
        </w:rPr>
        <w:t xml:space="preserve">.), (to jest </w:t>
      </w:r>
      <w:r w:rsidR="005F4298" w:rsidRPr="00935733">
        <w:rPr>
          <w:rFonts w:ascii="Arial" w:eastAsia="Times New Roman" w:hAnsi="Arial" w:cs="Arial"/>
          <w:kern w:val="1"/>
          <w:lang w:eastAsia="ar-SA" w:bidi="hi-IN"/>
        </w:rPr>
        <w:br/>
      </w:r>
      <w:r w:rsidRPr="00935733">
        <w:rPr>
          <w:rFonts w:ascii="Arial" w:eastAsia="Times New Roman" w:hAnsi="Arial" w:cs="Arial"/>
          <w:kern w:val="1"/>
          <w:lang w:eastAsia="ar-SA" w:bidi="hi-IN"/>
        </w:rPr>
        <w:t xml:space="preserve">w szczególności bez adresów, nr PESEL pracowników), imię i nazwisko nie podlega </w:t>
      </w:r>
      <w:proofErr w:type="spellStart"/>
      <w:r w:rsidRPr="00935733">
        <w:rPr>
          <w:rFonts w:ascii="Arial" w:eastAsia="Times New Roman" w:hAnsi="Arial" w:cs="Arial"/>
          <w:kern w:val="1"/>
          <w:lang w:eastAsia="ar-SA" w:bidi="hi-IN"/>
        </w:rPr>
        <w:t>anonimizacji</w:t>
      </w:r>
      <w:proofErr w:type="spellEnd"/>
      <w:r w:rsidRPr="00935733">
        <w:rPr>
          <w:rFonts w:ascii="Arial" w:eastAsia="Times New Roman" w:hAnsi="Arial" w:cs="Arial"/>
          <w:kern w:val="1"/>
          <w:lang w:eastAsia="ar-SA" w:bidi="hi-IN"/>
        </w:rPr>
        <w:t>.</w:t>
      </w:r>
    </w:p>
    <w:p w14:paraId="3677C05B" w14:textId="7A74F35F" w:rsidR="009D0070" w:rsidRPr="00935733"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935733">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935733"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żądania wyjaśnień, oświadczeń i dokumentów w zakresie potwierdzenia spełnienia </w:t>
      </w:r>
      <w:r w:rsidRPr="00935733">
        <w:rPr>
          <w:rFonts w:ascii="Arial" w:eastAsia="Lucida Sans Unicode" w:hAnsi="Arial" w:cs="Arial"/>
          <w:kern w:val="1"/>
          <w:lang w:eastAsia="hi-IN" w:bidi="hi-IN"/>
        </w:rPr>
        <w:br/>
        <w:t>ww. wymogu i dokonania ich oceny,</w:t>
      </w:r>
    </w:p>
    <w:p w14:paraId="449B3358" w14:textId="77777777" w:rsidR="00E65184" w:rsidRPr="00935733"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przeprowadzania kontroli na miejscu wykonywania robót, </w:t>
      </w:r>
    </w:p>
    <w:p w14:paraId="2A32A9A7" w14:textId="69C09A4B" w:rsidR="009D0070" w:rsidRPr="00935733"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935733"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Sankcje z tytułu niespełnienia wymogu, o którym mowa w ust. 1, zostały określone </w:t>
      </w:r>
      <w:r w:rsidRPr="00935733">
        <w:rPr>
          <w:rFonts w:ascii="Arial" w:eastAsia="Lucida Sans Unicode" w:hAnsi="Arial" w:cs="Arial"/>
          <w:kern w:val="1"/>
          <w:lang w:eastAsia="hi-IN" w:bidi="hi-IN"/>
        </w:rPr>
        <w:br/>
        <w:t>w § 1</w:t>
      </w:r>
      <w:r w:rsidR="001935AB" w:rsidRPr="00935733">
        <w:rPr>
          <w:rFonts w:ascii="Arial" w:eastAsia="Lucida Sans Unicode" w:hAnsi="Arial" w:cs="Arial"/>
          <w:kern w:val="1"/>
          <w:lang w:eastAsia="hi-IN" w:bidi="hi-IN"/>
        </w:rPr>
        <w:t>7</w:t>
      </w:r>
      <w:r w:rsidRPr="00935733">
        <w:rPr>
          <w:rFonts w:ascii="Arial" w:eastAsia="Lucida Sans Unicode" w:hAnsi="Arial" w:cs="Arial"/>
          <w:kern w:val="1"/>
          <w:lang w:eastAsia="hi-IN" w:bidi="hi-IN"/>
        </w:rPr>
        <w:t xml:space="preserve"> ust. 1 pkt 1 lit. d i e.</w:t>
      </w:r>
    </w:p>
    <w:p w14:paraId="34BF0328" w14:textId="77777777" w:rsidR="000F5A9C" w:rsidRPr="00935733"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12.</w:t>
      </w:r>
    </w:p>
    <w:p w14:paraId="0286FFA1" w14:textId="77777777" w:rsidR="00D115A4" w:rsidRPr="00935733"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935733">
        <w:rPr>
          <w:rFonts w:ascii="Arial" w:eastAsia="Times New Roman" w:hAnsi="Arial" w:cs="Arial"/>
          <w:lang w:eastAsia="pl-PL"/>
        </w:rPr>
        <w:t xml:space="preserve">Wykonawca zobowiązuje się wykonać przedmiot umowy z materiałów własnych.  </w:t>
      </w:r>
    </w:p>
    <w:p w14:paraId="1009765E" w14:textId="23A272AE" w:rsidR="00AA090E" w:rsidRPr="00935733" w:rsidRDefault="00D115A4" w:rsidP="004D0617">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935733">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935733">
        <w:rPr>
          <w:rFonts w:ascii="Arial" w:eastAsia="Lucida Sans Unicode" w:hAnsi="Arial" w:cs="Arial"/>
          <w:kern w:val="1"/>
          <w:lang w:eastAsia="hi-IN" w:bidi="hi-IN"/>
        </w:rPr>
        <w:t xml:space="preserve">(Dz. U. z 2021 r. poz. 1213) </w:t>
      </w:r>
      <w:r w:rsidRPr="00935733">
        <w:rPr>
          <w:rFonts w:ascii="Arial" w:eastAsia="Times New Roman" w:hAnsi="Arial" w:cs="Arial"/>
          <w:lang w:eastAsia="pl-PL"/>
        </w:rPr>
        <w:t>oraz wymaganiom określonym w dokumentacji projektowej</w:t>
      </w:r>
    </w:p>
    <w:p w14:paraId="560EB470" w14:textId="6DE408D2" w:rsidR="00D115A4" w:rsidRPr="00935733"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Na każde żądanie Zamawiającego, Wykonawca obowiązany jest okazać w stosunku</w:t>
      </w:r>
      <w:r w:rsidR="00214E3E" w:rsidRPr="00935733">
        <w:rPr>
          <w:rFonts w:ascii="Arial" w:eastAsia="Times New Roman" w:hAnsi="Arial" w:cs="Arial"/>
          <w:lang w:eastAsia="pl-PL"/>
        </w:rPr>
        <w:t xml:space="preserve"> </w:t>
      </w:r>
      <w:r w:rsidR="00214E3E" w:rsidRPr="00935733">
        <w:rPr>
          <w:rFonts w:ascii="Arial" w:eastAsia="Times New Roman" w:hAnsi="Arial" w:cs="Arial"/>
          <w:lang w:eastAsia="pl-PL"/>
        </w:rPr>
        <w:br/>
      </w:r>
      <w:r w:rsidRPr="00935733">
        <w:rPr>
          <w:rFonts w:ascii="Arial" w:eastAsia="Times New Roman" w:hAnsi="Arial" w:cs="Arial"/>
          <w:lang w:eastAsia="pl-PL"/>
        </w:rPr>
        <w:t>do wskazanych materiałów świadectwa badań i atesty.</w:t>
      </w:r>
    </w:p>
    <w:p w14:paraId="0D2D17B0" w14:textId="1500C7DD" w:rsidR="00D115A4" w:rsidRPr="00935733"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ma obowiązek wykonania na własny koszt wszystkich badań wynikających                  </w:t>
      </w:r>
      <w:r w:rsidR="00214E3E" w:rsidRPr="00935733">
        <w:rPr>
          <w:rFonts w:ascii="Arial" w:eastAsia="Times New Roman" w:hAnsi="Arial" w:cs="Arial"/>
          <w:lang w:eastAsia="pl-PL"/>
        </w:rPr>
        <w:br/>
      </w:r>
      <w:r w:rsidRPr="00935733">
        <w:rPr>
          <w:rFonts w:ascii="Arial" w:eastAsia="Times New Roman" w:hAnsi="Arial" w:cs="Arial"/>
          <w:lang w:eastAsia="pl-PL"/>
        </w:rPr>
        <w:t xml:space="preserve">z obowiązujących norm,  przepisów oraz </w:t>
      </w:r>
      <w:r w:rsidR="00830A67" w:rsidRPr="00935733">
        <w:rPr>
          <w:rFonts w:ascii="Arial" w:eastAsia="Times New Roman" w:hAnsi="Arial" w:cs="Arial"/>
          <w:lang w:eastAsia="pl-PL"/>
        </w:rPr>
        <w:t>dokumentacji projektowej</w:t>
      </w:r>
      <w:r w:rsidRPr="00935733">
        <w:rPr>
          <w:rFonts w:ascii="Arial" w:eastAsia="Times New Roman" w:hAnsi="Arial" w:cs="Arial"/>
          <w:lang w:eastAsia="pl-PL"/>
        </w:rPr>
        <w:t>.</w:t>
      </w:r>
    </w:p>
    <w:p w14:paraId="52CBC4A2" w14:textId="77777777" w:rsidR="004D0617" w:rsidRPr="00935733"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Materiały pochodzące z rozbiórki, nie przewidziane do ponownego wbudowania w ramach niniejszego zamówienia, a nadające się do ponownego wbudowania stanowią własność</w:t>
      </w:r>
    </w:p>
    <w:p w14:paraId="26BBEB7E" w14:textId="77777777" w:rsidR="004D0617" w:rsidRPr="00935733" w:rsidRDefault="004D0617" w:rsidP="004D0617">
      <w:pPr>
        <w:widowControl w:val="0"/>
        <w:suppressAutoHyphens/>
        <w:spacing w:after="0" w:line="240" w:lineRule="auto"/>
        <w:ind w:left="426"/>
        <w:jc w:val="both"/>
        <w:rPr>
          <w:rFonts w:ascii="Arial" w:eastAsia="Times New Roman" w:hAnsi="Arial" w:cs="Arial"/>
          <w:lang w:eastAsia="pl-PL"/>
        </w:rPr>
      </w:pPr>
    </w:p>
    <w:p w14:paraId="15F27D1A" w14:textId="1246161F" w:rsidR="00D115A4" w:rsidRPr="00935733" w:rsidRDefault="00D115A4" w:rsidP="004D0617">
      <w:pPr>
        <w:widowControl w:val="0"/>
        <w:suppressAutoHyphens/>
        <w:spacing w:after="0" w:line="240" w:lineRule="auto"/>
        <w:ind w:left="426"/>
        <w:jc w:val="both"/>
        <w:rPr>
          <w:rFonts w:ascii="Arial" w:eastAsia="Times New Roman" w:hAnsi="Arial" w:cs="Arial"/>
          <w:lang w:eastAsia="pl-PL"/>
        </w:rPr>
      </w:pPr>
      <w:r w:rsidRPr="00935733">
        <w:rPr>
          <w:rFonts w:ascii="Arial" w:eastAsia="Times New Roman" w:hAnsi="Arial" w:cs="Arial"/>
          <w:lang w:eastAsia="pl-PL"/>
        </w:rPr>
        <w:t>Zamawiającego i należy je zdeponować w miejscu wskazanym przez inspektora nadzoru inwestorskiego.</w:t>
      </w:r>
    </w:p>
    <w:p w14:paraId="6EB7D7CD" w14:textId="3D060A87" w:rsidR="00F6550F" w:rsidRPr="00935733"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G</w:t>
      </w:r>
      <w:r w:rsidR="00830A67" w:rsidRPr="00935733">
        <w:rPr>
          <w:rFonts w:ascii="Arial" w:eastAsia="Times New Roman" w:hAnsi="Arial" w:cs="Arial"/>
          <w:lang w:eastAsia="pl-PL"/>
        </w:rPr>
        <w:t>runt, g</w:t>
      </w:r>
      <w:r w:rsidR="00D115A4" w:rsidRPr="00935733">
        <w:rPr>
          <w:rFonts w:ascii="Arial" w:eastAsia="Times New Roman" w:hAnsi="Arial" w:cs="Arial"/>
          <w:lang w:eastAsia="pl-PL"/>
        </w:rPr>
        <w:t>ruz i inne materiały pochodzące z rozbiórki, a nienadające się do ponownego wbudowania Wykonawca zagospodaruje we własnym zakresie.</w:t>
      </w:r>
    </w:p>
    <w:p w14:paraId="6DB092AB" w14:textId="20E080D8" w:rsidR="00D115A4" w:rsidRPr="00935733"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Decyzje co do przydatności materiału pochodzącego z rozbiórki, a nadającego </w:t>
      </w:r>
      <w:r w:rsidR="004D0617" w:rsidRPr="00935733">
        <w:rPr>
          <w:rFonts w:ascii="Arial" w:eastAsia="Times New Roman" w:hAnsi="Arial" w:cs="Arial"/>
          <w:lang w:eastAsia="pl-PL"/>
        </w:rPr>
        <w:br/>
      </w:r>
      <w:r w:rsidRPr="00935733">
        <w:rPr>
          <w:rFonts w:ascii="Arial" w:eastAsia="Times New Roman" w:hAnsi="Arial" w:cs="Arial"/>
          <w:lang w:eastAsia="pl-PL"/>
        </w:rPr>
        <w:t>się do ponownego wbudowania podejmować będzie</w:t>
      </w:r>
      <w:r w:rsidR="008F1AA2" w:rsidRPr="00935733">
        <w:rPr>
          <w:rFonts w:ascii="Arial" w:eastAsia="Times New Roman" w:hAnsi="Arial" w:cs="Arial"/>
          <w:lang w:eastAsia="pl-PL"/>
        </w:rPr>
        <w:t xml:space="preserve"> </w:t>
      </w:r>
      <w:r w:rsidRPr="00935733">
        <w:rPr>
          <w:rFonts w:ascii="Arial" w:eastAsia="Times New Roman" w:hAnsi="Arial" w:cs="Arial"/>
          <w:lang w:eastAsia="pl-PL"/>
        </w:rPr>
        <w:t>inspektor nadzoru inwestorskiego.</w:t>
      </w:r>
    </w:p>
    <w:p w14:paraId="29F79B6A" w14:textId="77777777" w:rsidR="00D115A4" w:rsidRPr="00935733"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13.</w:t>
      </w:r>
    </w:p>
    <w:p w14:paraId="5B2B0EDF" w14:textId="7FE0A7DF" w:rsidR="00D115A4" w:rsidRPr="00935733"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nie wprowadzi jakichkolwiek zmian jakości robót bez zgody Zamawiającego </w:t>
      </w:r>
      <w:r w:rsidR="001C3550" w:rsidRPr="00935733">
        <w:rPr>
          <w:rFonts w:ascii="Arial" w:eastAsia="Times New Roman" w:hAnsi="Arial" w:cs="Arial"/>
          <w:lang w:eastAsia="pl-PL"/>
        </w:rPr>
        <w:br/>
      </w:r>
      <w:r w:rsidRPr="00935733">
        <w:rPr>
          <w:rFonts w:ascii="Arial" w:eastAsia="Times New Roman" w:hAnsi="Arial" w:cs="Arial"/>
          <w:lang w:eastAsia="pl-PL"/>
        </w:rPr>
        <w:t>lub jego należycie umocowanego Pełnomocnika.</w:t>
      </w:r>
    </w:p>
    <w:p w14:paraId="3B967633" w14:textId="5210FC96" w:rsidR="00933287" w:rsidRPr="00935733"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935733">
        <w:rPr>
          <w:rFonts w:ascii="Arial" w:eastAsia="Times New Roman" w:hAnsi="Arial" w:cs="Arial"/>
          <w:kern w:val="1"/>
          <w:lang w:eastAsia="ar-SA"/>
        </w:rPr>
        <w:t>Wykonawca przyjmuje na siebie w szczególności następujące obowiązki:</w:t>
      </w:r>
    </w:p>
    <w:p w14:paraId="7ADDB226" w14:textId="5D29B5C9" w:rsidR="008E31AC" w:rsidRPr="00935733"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935733">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935733"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935733">
        <w:rPr>
          <w:rFonts w:ascii="Arial" w:eastAsia="Times New Roman" w:hAnsi="Arial" w:cs="Arial"/>
          <w:kern w:val="1"/>
          <w:lang w:eastAsia="ar-SA"/>
        </w:rPr>
        <w:t>informowanie inspektor</w:t>
      </w:r>
      <w:r w:rsidR="005F4298" w:rsidRPr="00935733">
        <w:rPr>
          <w:rFonts w:ascii="Arial" w:eastAsia="Times New Roman" w:hAnsi="Arial" w:cs="Arial"/>
          <w:kern w:val="1"/>
          <w:lang w:eastAsia="ar-SA"/>
        </w:rPr>
        <w:t>a</w:t>
      </w:r>
      <w:r w:rsidRPr="00935733">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935733"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935733">
        <w:rPr>
          <w:rFonts w:ascii="Arial" w:eastAsia="Times New Roman" w:hAnsi="Arial" w:cs="Arial"/>
          <w:kern w:val="1"/>
          <w:lang w:eastAsia="ar-SA"/>
        </w:rPr>
        <w:t xml:space="preserve">bezzwłoczne zgłoszenie Zamawiającemu na piśmie konieczności wykonania robót budowlanych, o których mowa </w:t>
      </w:r>
      <w:r w:rsidR="007455EF" w:rsidRPr="00935733">
        <w:rPr>
          <w:rFonts w:ascii="Arial" w:eastAsia="Times New Roman" w:hAnsi="Arial" w:cs="Arial"/>
          <w:kern w:val="1"/>
          <w:lang w:eastAsia="ar-SA" w:bidi="hi-IN"/>
        </w:rPr>
        <w:t xml:space="preserve">art. 455 ust. 1 pkt 3 ustawy z dnia 11 września 2019 r.  </w:t>
      </w:r>
      <w:r w:rsidR="00412E69" w:rsidRPr="00935733">
        <w:rPr>
          <w:rFonts w:ascii="Arial" w:eastAsia="Times New Roman" w:hAnsi="Arial" w:cs="Arial"/>
          <w:kern w:val="1"/>
          <w:lang w:eastAsia="ar-SA" w:bidi="hi-IN"/>
        </w:rPr>
        <w:br/>
      </w:r>
      <w:r w:rsidR="007455EF" w:rsidRPr="00935733">
        <w:rPr>
          <w:rFonts w:ascii="Arial" w:eastAsia="Times New Roman" w:hAnsi="Arial" w:cs="Arial"/>
          <w:kern w:val="1"/>
          <w:lang w:eastAsia="ar-SA" w:bidi="hi-IN"/>
        </w:rPr>
        <w:t xml:space="preserve">Prawo zamówień publicznych. </w:t>
      </w:r>
    </w:p>
    <w:p w14:paraId="003672BB" w14:textId="6B318600" w:rsidR="009D0070" w:rsidRPr="00935733"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935733">
        <w:rPr>
          <w:rFonts w:ascii="Arial" w:eastAsia="Times New Roman" w:hAnsi="Arial" w:cs="Arial"/>
          <w:kern w:val="1"/>
          <w:lang w:eastAsia="ar-SA"/>
        </w:rPr>
        <w:t xml:space="preserve">Zgłoszenie, o którym mowa w ust. 2 pkt </w:t>
      </w:r>
      <w:r w:rsidR="00666520" w:rsidRPr="00935733">
        <w:rPr>
          <w:rFonts w:ascii="Arial" w:eastAsia="Times New Roman" w:hAnsi="Arial" w:cs="Arial"/>
          <w:kern w:val="1"/>
          <w:lang w:eastAsia="ar-SA"/>
        </w:rPr>
        <w:t>3</w:t>
      </w:r>
      <w:r w:rsidRPr="00935733">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935733">
        <w:rPr>
          <w:rFonts w:ascii="Arial" w:eastAsia="Times New Roman" w:hAnsi="Arial" w:cs="Arial"/>
          <w:kern w:val="1"/>
          <w:lang w:eastAsia="ar-SA"/>
        </w:rPr>
        <w:t>zweryfikowany przez</w:t>
      </w:r>
      <w:r w:rsidRPr="00935733">
        <w:rPr>
          <w:rFonts w:ascii="Arial" w:eastAsia="Times New Roman" w:hAnsi="Arial" w:cs="Arial"/>
          <w:kern w:val="1"/>
          <w:lang w:eastAsia="ar-SA"/>
        </w:rPr>
        <w:t xml:space="preserve"> inspektora nadzoru inwestorskiego.</w:t>
      </w:r>
    </w:p>
    <w:p w14:paraId="230756A6" w14:textId="0B794DDF" w:rsidR="00412E69" w:rsidRPr="00935733"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Warunkiem </w:t>
      </w:r>
      <w:r w:rsidR="001C3550" w:rsidRPr="00935733">
        <w:rPr>
          <w:rFonts w:ascii="Arial" w:eastAsia="Times New Roman" w:hAnsi="Arial" w:cs="Arial"/>
          <w:lang w:eastAsia="pl-PL"/>
        </w:rPr>
        <w:t>wykonania robót</w:t>
      </w:r>
      <w:r w:rsidRPr="00935733">
        <w:rPr>
          <w:rFonts w:ascii="Arial" w:eastAsia="Times New Roman" w:hAnsi="Arial" w:cs="Arial"/>
          <w:lang w:eastAsia="pl-PL"/>
        </w:rPr>
        <w:t>, o których mowa w ust. 2</w:t>
      </w:r>
      <w:r w:rsidR="007455EF" w:rsidRPr="00935733">
        <w:rPr>
          <w:rFonts w:ascii="Arial" w:eastAsia="Times New Roman" w:hAnsi="Arial" w:cs="Arial"/>
          <w:lang w:eastAsia="pl-PL"/>
        </w:rPr>
        <w:t xml:space="preserve"> pkt </w:t>
      </w:r>
      <w:r w:rsidR="00666520" w:rsidRPr="00935733">
        <w:rPr>
          <w:rFonts w:ascii="Arial" w:eastAsia="Times New Roman" w:hAnsi="Arial" w:cs="Arial"/>
          <w:lang w:eastAsia="pl-PL"/>
        </w:rPr>
        <w:t>3</w:t>
      </w:r>
      <w:r w:rsidR="001C3550" w:rsidRPr="00935733">
        <w:rPr>
          <w:rFonts w:ascii="Arial" w:eastAsia="Times New Roman" w:hAnsi="Arial" w:cs="Arial"/>
          <w:lang w:eastAsia="pl-PL"/>
        </w:rPr>
        <w:t xml:space="preserve"> jest</w:t>
      </w:r>
      <w:r w:rsidRPr="00935733">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935733"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 przypadku </w:t>
      </w:r>
      <w:r w:rsidR="001C3550" w:rsidRPr="00935733">
        <w:rPr>
          <w:rFonts w:ascii="Arial" w:eastAsia="Times New Roman" w:hAnsi="Arial" w:cs="Arial"/>
          <w:lang w:eastAsia="pl-PL"/>
        </w:rPr>
        <w:t>niedopełnienia</w:t>
      </w:r>
      <w:r w:rsidRPr="00935733">
        <w:rPr>
          <w:rFonts w:ascii="Arial" w:eastAsia="Times New Roman" w:hAnsi="Arial" w:cs="Arial"/>
          <w:lang w:eastAsia="pl-PL"/>
        </w:rPr>
        <w:t xml:space="preserve"> obowiązku uzyskania przez Wykonawcę pisemnej zgody Zamawiającego na wykonanie robót, o których mowa w ust. 2 pkt </w:t>
      </w:r>
      <w:r w:rsidR="00666520" w:rsidRPr="00935733">
        <w:rPr>
          <w:rFonts w:ascii="Arial" w:eastAsia="Times New Roman" w:hAnsi="Arial" w:cs="Arial"/>
          <w:lang w:eastAsia="pl-PL"/>
        </w:rPr>
        <w:t>3</w:t>
      </w:r>
      <w:r w:rsidRPr="00935733">
        <w:rPr>
          <w:rFonts w:ascii="Arial" w:eastAsia="Times New Roman" w:hAnsi="Arial" w:cs="Arial"/>
          <w:lang w:eastAsia="pl-PL"/>
        </w:rPr>
        <w:t>, Wykonawca nie może żą</w:t>
      </w:r>
      <w:r w:rsidR="00830A67" w:rsidRPr="00935733">
        <w:rPr>
          <w:rFonts w:ascii="Arial" w:eastAsia="Times New Roman" w:hAnsi="Arial" w:cs="Arial"/>
          <w:lang w:eastAsia="pl-PL"/>
        </w:rPr>
        <w:t>dać podwyższenia wynagrodzenia.</w:t>
      </w:r>
    </w:p>
    <w:p w14:paraId="385429B4" w14:textId="39D1BED1" w:rsidR="00830A67" w:rsidRPr="00935733" w:rsidRDefault="00830A67" w:rsidP="00830A67">
      <w:pPr>
        <w:pStyle w:val="Default"/>
        <w:numPr>
          <w:ilvl w:val="0"/>
          <w:numId w:val="3"/>
        </w:numPr>
        <w:jc w:val="both"/>
        <w:rPr>
          <w:color w:val="auto"/>
          <w:sz w:val="22"/>
          <w:szCs w:val="22"/>
        </w:rPr>
      </w:pPr>
      <w:r w:rsidRPr="00935733">
        <w:rPr>
          <w:color w:val="auto"/>
          <w:sz w:val="22"/>
          <w:szCs w:val="22"/>
        </w:rPr>
        <w:t xml:space="preserve">Jeżeli roboty budowlane wynikające z wprowadzonych robót budowlanych, o których mowa </w:t>
      </w:r>
      <w:r w:rsidR="001C3550" w:rsidRPr="00935733">
        <w:rPr>
          <w:color w:val="auto"/>
          <w:sz w:val="22"/>
          <w:szCs w:val="22"/>
        </w:rPr>
        <w:br/>
      </w:r>
      <w:r w:rsidRPr="00935733">
        <w:rPr>
          <w:color w:val="auto"/>
          <w:sz w:val="22"/>
          <w:szCs w:val="22"/>
        </w:rPr>
        <w:t xml:space="preserve">w ust. 2 pkt 3, nie odpowiadają opisowi pozycji w kosztorysie ofertowym, Wykonawca zobowiązany jest przyjąć dla materiałów, sprzętu i transportu narzuty i ceny nie wyższe </w:t>
      </w:r>
      <w:r w:rsidR="00412E69" w:rsidRPr="00935733">
        <w:rPr>
          <w:color w:val="auto"/>
          <w:sz w:val="22"/>
          <w:szCs w:val="22"/>
        </w:rPr>
        <w:br/>
      </w:r>
      <w:r w:rsidRPr="00935733">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935733"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14.</w:t>
      </w:r>
    </w:p>
    <w:p w14:paraId="0320C387" w14:textId="25219184" w:rsidR="00AA090E" w:rsidRPr="00935733"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może wykonać przy udziale Podwykonawców/dalszych </w:t>
      </w:r>
      <w:r w:rsidR="001C3550" w:rsidRPr="00935733">
        <w:rPr>
          <w:rFonts w:ascii="Arial" w:eastAsia="Times New Roman" w:hAnsi="Arial" w:cs="Arial"/>
          <w:lang w:eastAsia="pl-PL"/>
        </w:rPr>
        <w:t>Podwykonawców elementy</w:t>
      </w:r>
      <w:r w:rsidRPr="00935733">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935733"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935733">
        <w:rPr>
          <w:rFonts w:ascii="Arial" w:eastAsia="Times New Roman" w:hAnsi="Arial" w:cs="Arial"/>
          <w:lang w:eastAsia="pl-PL"/>
        </w:rPr>
        <w:t>Niezgłoszenie</w:t>
      </w:r>
      <w:r w:rsidRPr="00935733">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935733"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Wykonawca przedłoży Zamawiającemu, wraz z projektem umowy o podwykonawstwo, odpis            z Krajowego Rejestru Sądowego dotyczący Podwykonawcy lub inny dokument właściwy                    z uwagi na status prawny Podwykonawcy, potwierdzający uprawnienia osób zawierających umowę w imieniu Podwykonawcy do jego reprezentowania.</w:t>
      </w:r>
    </w:p>
    <w:p w14:paraId="7C24B663" w14:textId="5345D085" w:rsidR="00FF453A" w:rsidRPr="00935733"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jest zobowiązany przedstawić Zamawiającemu poświadczoną za zgodność                    </w:t>
      </w:r>
      <w:r w:rsidR="001C3550" w:rsidRPr="00935733">
        <w:rPr>
          <w:rFonts w:ascii="Arial" w:eastAsia="Times New Roman" w:hAnsi="Arial" w:cs="Arial"/>
          <w:lang w:eastAsia="pl-PL"/>
        </w:rPr>
        <w:t>z oryginałem</w:t>
      </w:r>
      <w:r w:rsidRPr="00935733">
        <w:rPr>
          <w:rFonts w:ascii="Arial" w:eastAsia="Times New Roman" w:hAnsi="Arial" w:cs="Arial"/>
          <w:lang w:eastAsia="pl-PL"/>
        </w:rPr>
        <w:t xml:space="preserve"> kopię umowy o podwykonawstwo w terminie 7 dni od dnia jej zawarcia jak </w:t>
      </w:r>
      <w:r w:rsidR="001C3550" w:rsidRPr="00935733">
        <w:rPr>
          <w:rFonts w:ascii="Arial" w:eastAsia="Times New Roman" w:hAnsi="Arial" w:cs="Arial"/>
          <w:lang w:eastAsia="pl-PL"/>
        </w:rPr>
        <w:t>również zmiany</w:t>
      </w:r>
      <w:r w:rsidRPr="00935733">
        <w:rPr>
          <w:rFonts w:ascii="Arial" w:eastAsia="Times New Roman" w:hAnsi="Arial" w:cs="Arial"/>
          <w:lang w:eastAsia="pl-PL"/>
        </w:rPr>
        <w:t xml:space="preserve"> do tej umowy w terminie 7 dni od dnia ich wprowadzenia. Jeśli Zamawiający        </w:t>
      </w:r>
      <w:r w:rsidR="009D0070" w:rsidRPr="00935733">
        <w:rPr>
          <w:rFonts w:ascii="Arial" w:eastAsia="Times New Roman" w:hAnsi="Arial" w:cs="Arial"/>
          <w:lang w:eastAsia="pl-PL"/>
        </w:rPr>
        <w:br/>
      </w:r>
      <w:r w:rsidRPr="00935733">
        <w:rPr>
          <w:rFonts w:ascii="Arial" w:eastAsia="Times New Roman" w:hAnsi="Arial" w:cs="Arial"/>
          <w:lang w:eastAsia="pl-PL"/>
        </w:rPr>
        <w:t>w terminie 14 dni od dnia otrzymania ww. umowy o podwykonawstwo lub zmian proponowanych</w:t>
      </w:r>
      <w:r w:rsidR="00FC3E65" w:rsidRPr="00935733">
        <w:rPr>
          <w:rFonts w:ascii="Arial" w:eastAsia="Times New Roman" w:hAnsi="Arial" w:cs="Arial"/>
          <w:lang w:eastAsia="pl-PL"/>
        </w:rPr>
        <w:br/>
      </w:r>
      <w:r w:rsidRPr="00935733">
        <w:rPr>
          <w:rFonts w:ascii="Arial" w:eastAsia="Times New Roman" w:hAnsi="Arial" w:cs="Arial"/>
          <w:lang w:eastAsia="pl-PL"/>
        </w:rPr>
        <w:t>do umowy o podwykonawstwo nie zgłosi na piśmie sprzeciwu, uważa się, że zaakceptował umowę lub wyraził zgodę na wprowadzenie zmian.</w:t>
      </w:r>
    </w:p>
    <w:p w14:paraId="530FBF7B" w14:textId="2B1BBF9F" w:rsidR="00663226" w:rsidRPr="00935733"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935733">
        <w:rPr>
          <w:rFonts w:ascii="Arial" w:eastAsia="Times New Roman" w:hAnsi="Arial" w:cs="Arial"/>
          <w:lang w:eastAsia="pl-PL"/>
        </w:rPr>
        <w:br/>
      </w:r>
      <w:r w:rsidRPr="00935733">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935733"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Umowa na roboty budowlane z Podwykonawcą/dalszym Podwykonawcą musi zawierać                      w szczególności:</w:t>
      </w:r>
    </w:p>
    <w:p w14:paraId="040A08DC" w14:textId="77777777" w:rsidR="00D115A4" w:rsidRPr="00935733"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935733"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 xml:space="preserve">kwotę wynagrodzenia - kwota ta nie powinna być wyższa, niż wartość tego zakresu </w:t>
      </w:r>
      <w:r w:rsidR="001C3550" w:rsidRPr="00935733">
        <w:rPr>
          <w:rFonts w:ascii="Arial" w:eastAsia="Times New Roman" w:hAnsi="Arial" w:cs="Arial"/>
          <w:lang w:eastAsia="pl-PL"/>
        </w:rPr>
        <w:t>robót wyceniona</w:t>
      </w:r>
      <w:r w:rsidRPr="00935733">
        <w:rPr>
          <w:rFonts w:ascii="Arial" w:eastAsia="Times New Roman" w:hAnsi="Arial" w:cs="Arial"/>
          <w:lang w:eastAsia="pl-PL"/>
        </w:rPr>
        <w:t xml:space="preserve"> przez Wykonawcę,</w:t>
      </w:r>
    </w:p>
    <w:p w14:paraId="6F1BED27" w14:textId="47859A85" w:rsidR="00E15B9D" w:rsidRPr="00935733"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termin wykonania robót objętych umową,</w:t>
      </w:r>
    </w:p>
    <w:p w14:paraId="37026906" w14:textId="6601EA42" w:rsidR="00343A5F" w:rsidRPr="00935733"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935733">
        <w:rPr>
          <w:rFonts w:ascii="Arial" w:eastAsia="Times New Roman" w:hAnsi="Arial" w:cs="Arial"/>
          <w:lang w:eastAsia="pl-PL"/>
        </w:rPr>
        <w:t>Podwykonawcy faktury</w:t>
      </w:r>
      <w:r w:rsidRPr="00935733">
        <w:rPr>
          <w:rFonts w:ascii="Arial" w:eastAsia="Times New Roman" w:hAnsi="Arial" w:cs="Arial"/>
          <w:lang w:eastAsia="pl-PL"/>
        </w:rPr>
        <w:t xml:space="preserve"> lub rachunku, potwierdzających wykonanie zleconej Podwykonawcy lub dalszemu </w:t>
      </w:r>
      <w:r w:rsidR="001C3550" w:rsidRPr="00935733">
        <w:rPr>
          <w:rFonts w:ascii="Arial" w:eastAsia="Times New Roman" w:hAnsi="Arial" w:cs="Arial"/>
          <w:lang w:eastAsia="pl-PL"/>
        </w:rPr>
        <w:t>Podwykonawcy roboty</w:t>
      </w:r>
      <w:r w:rsidRPr="00935733">
        <w:rPr>
          <w:rFonts w:ascii="Arial" w:eastAsia="Times New Roman" w:hAnsi="Arial" w:cs="Arial"/>
          <w:lang w:eastAsia="pl-PL"/>
        </w:rPr>
        <w:t xml:space="preserve"> budowlanej, dostawy lub usługi,</w:t>
      </w:r>
    </w:p>
    <w:p w14:paraId="701D131A" w14:textId="0A69D1F8" w:rsidR="009D0070" w:rsidRPr="00935733"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 xml:space="preserve">w przypadku powierzenia przez Wykonawcę prac obejmujących przedmiot </w:t>
      </w:r>
      <w:r w:rsidR="001C3550" w:rsidRPr="00935733">
        <w:rPr>
          <w:rFonts w:ascii="Arial" w:eastAsia="Times New Roman" w:hAnsi="Arial" w:cs="Arial"/>
          <w:lang w:eastAsia="pl-PL"/>
        </w:rPr>
        <w:t>zamówienia Podwykonawcy</w:t>
      </w:r>
      <w:r w:rsidRPr="00935733">
        <w:rPr>
          <w:rFonts w:ascii="Arial" w:eastAsia="Times New Roman" w:hAnsi="Arial" w:cs="Arial"/>
          <w:lang w:eastAsia="pl-PL"/>
        </w:rPr>
        <w:t xml:space="preserve">, termin wynagrodzenia płatnego przez Wykonawcę za wykonane </w:t>
      </w:r>
      <w:r w:rsidR="001C3550" w:rsidRPr="00935733">
        <w:rPr>
          <w:rFonts w:ascii="Arial" w:eastAsia="Times New Roman" w:hAnsi="Arial" w:cs="Arial"/>
          <w:lang w:eastAsia="pl-PL"/>
        </w:rPr>
        <w:t>prace Podwykonawcy</w:t>
      </w:r>
      <w:r w:rsidRPr="00935733">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935733">
        <w:rPr>
          <w:rFonts w:ascii="Arial" w:eastAsia="Times New Roman" w:hAnsi="Arial" w:cs="Arial"/>
          <w:lang w:eastAsia="pl-PL"/>
        </w:rPr>
        <w:t>Wyłączenie,</w:t>
      </w:r>
      <w:r w:rsidRPr="00935733">
        <w:rPr>
          <w:rFonts w:ascii="Arial" w:eastAsia="Times New Roman" w:hAnsi="Arial" w:cs="Arial"/>
          <w:lang w:eastAsia="pl-PL"/>
        </w:rPr>
        <w:t xml:space="preserve"> o którym mowa w zdaniu pierwszym, </w:t>
      </w:r>
      <w:r w:rsidR="00965CC6" w:rsidRPr="00935733">
        <w:rPr>
          <w:rFonts w:ascii="Arial" w:eastAsia="Times New Roman" w:hAnsi="Arial" w:cs="Arial"/>
          <w:lang w:eastAsia="pl-PL"/>
        </w:rPr>
        <w:br/>
      </w:r>
      <w:r w:rsidRPr="00935733">
        <w:rPr>
          <w:rFonts w:ascii="Arial" w:eastAsia="Times New Roman" w:hAnsi="Arial" w:cs="Arial"/>
          <w:lang w:eastAsia="pl-PL"/>
        </w:rPr>
        <w:t>nie dotyczy umów o podwykonaw</w:t>
      </w:r>
      <w:r w:rsidR="000F5A9C" w:rsidRPr="00935733">
        <w:rPr>
          <w:rFonts w:ascii="Arial" w:eastAsia="Times New Roman" w:hAnsi="Arial" w:cs="Arial"/>
          <w:lang w:eastAsia="pl-PL"/>
        </w:rPr>
        <w:t>stwo o wartości większej niż 50</w:t>
      </w:r>
      <w:r w:rsidR="00AA3353" w:rsidRPr="00935733">
        <w:rPr>
          <w:rFonts w:ascii="Arial" w:eastAsia="Times New Roman" w:hAnsi="Arial" w:cs="Arial"/>
          <w:lang w:eastAsia="pl-PL"/>
        </w:rPr>
        <w:t xml:space="preserve"> </w:t>
      </w:r>
      <w:r w:rsidRPr="00935733">
        <w:rPr>
          <w:rFonts w:ascii="Arial" w:eastAsia="Times New Roman" w:hAnsi="Arial" w:cs="Arial"/>
          <w:lang w:eastAsia="pl-PL"/>
        </w:rPr>
        <w:t>000,00 zł</w:t>
      </w:r>
      <w:r w:rsidR="005A7378" w:rsidRPr="00935733">
        <w:rPr>
          <w:rFonts w:ascii="Arial" w:eastAsia="Times New Roman" w:hAnsi="Arial" w:cs="Arial"/>
          <w:lang w:eastAsia="pl-PL"/>
        </w:rPr>
        <w:t>.</w:t>
      </w:r>
    </w:p>
    <w:p w14:paraId="6B5366D6" w14:textId="77777777" w:rsidR="00D115A4"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935733">
        <w:rPr>
          <w:rFonts w:ascii="Arial" w:eastAsia="Times New Roman" w:hAnsi="Arial" w:cs="Arial"/>
          <w:lang w:eastAsia="pl-PL"/>
        </w:rPr>
        <w:br/>
      </w:r>
      <w:r w:rsidRPr="00935733">
        <w:rPr>
          <w:rFonts w:ascii="Arial" w:eastAsia="Times New Roman" w:hAnsi="Arial" w:cs="Arial"/>
          <w:lang w:eastAsia="pl-PL"/>
        </w:rPr>
        <w:t>na zawarcie umowy o podwykonawstwo.</w:t>
      </w:r>
    </w:p>
    <w:p w14:paraId="18B79D14" w14:textId="56F7D2A9" w:rsidR="00E7363D"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Przepisy ust. 1-8 stosuje się odpowiednio do zmian tej umowy o podwykonawstwo.</w:t>
      </w:r>
    </w:p>
    <w:p w14:paraId="5711D06C" w14:textId="399D067D" w:rsidR="00D115A4"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Wykonawca zobowiązany jest, na żądanie Zamawiającego, udzielić mu wszelkich </w:t>
      </w:r>
      <w:r w:rsidR="001C3550" w:rsidRPr="00935733">
        <w:rPr>
          <w:rFonts w:ascii="Arial" w:eastAsia="Times New Roman" w:hAnsi="Arial" w:cs="Arial"/>
          <w:lang w:eastAsia="pl-PL"/>
        </w:rPr>
        <w:t>informacji dotyczących</w:t>
      </w:r>
      <w:r w:rsidRPr="00935733">
        <w:rPr>
          <w:rFonts w:ascii="Arial" w:eastAsia="Times New Roman" w:hAnsi="Arial" w:cs="Arial"/>
          <w:lang w:eastAsia="pl-PL"/>
        </w:rPr>
        <w:t xml:space="preserve"> Podwykonawców.</w:t>
      </w:r>
    </w:p>
    <w:p w14:paraId="61759600" w14:textId="77777777" w:rsidR="00AA090E"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935733"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Wykonawca zapłaci Zamawiającemu kary umowne w przypadku:</w:t>
      </w:r>
    </w:p>
    <w:p w14:paraId="7015254C" w14:textId="632D1C8C" w:rsidR="007E5E3B" w:rsidRPr="00935733"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braku lub nieterminowej zapłaty wynagrodzenia należnego Podwykonawcom lub dalszym Podwykonawcom w wysokości 5</w:t>
      </w:r>
      <w:r w:rsidR="00AA3353" w:rsidRPr="00935733">
        <w:rPr>
          <w:rFonts w:ascii="Arial" w:eastAsia="Times New Roman" w:hAnsi="Arial" w:cs="Arial"/>
          <w:lang w:eastAsia="pl-PL"/>
        </w:rPr>
        <w:t xml:space="preserve"> </w:t>
      </w:r>
      <w:r w:rsidRPr="00935733">
        <w:rPr>
          <w:rFonts w:ascii="Arial" w:eastAsia="Times New Roman" w:hAnsi="Arial" w:cs="Arial"/>
          <w:lang w:eastAsia="pl-PL"/>
        </w:rPr>
        <w:t>000</w:t>
      </w:r>
      <w:r w:rsidR="000F5A9C" w:rsidRPr="00935733">
        <w:rPr>
          <w:rFonts w:ascii="Arial" w:eastAsia="Times New Roman" w:hAnsi="Arial" w:cs="Arial"/>
          <w:lang w:eastAsia="pl-PL"/>
        </w:rPr>
        <w:t>,00</w:t>
      </w:r>
      <w:r w:rsidRPr="00935733">
        <w:rPr>
          <w:rFonts w:ascii="Arial" w:eastAsia="Times New Roman" w:hAnsi="Arial" w:cs="Arial"/>
          <w:lang w:eastAsia="pl-PL"/>
        </w:rPr>
        <w:t xml:space="preserve"> zł za każde zdarzenie,</w:t>
      </w:r>
    </w:p>
    <w:p w14:paraId="660A6E14" w14:textId="0D11B86B" w:rsidR="00AA090E" w:rsidRPr="00935733"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sidRPr="00935733">
        <w:rPr>
          <w:rFonts w:ascii="Arial" w:eastAsia="Times New Roman" w:hAnsi="Arial" w:cs="Arial"/>
          <w:lang w:eastAsia="pl-PL"/>
        </w:rPr>
        <w:t xml:space="preserve"> </w:t>
      </w:r>
      <w:r w:rsidRPr="00935733">
        <w:rPr>
          <w:rFonts w:ascii="Arial" w:eastAsia="Times New Roman" w:hAnsi="Arial" w:cs="Arial"/>
          <w:lang w:eastAsia="pl-PL"/>
        </w:rPr>
        <w:t>000 zł za każde zdarzenie,</w:t>
      </w:r>
    </w:p>
    <w:p w14:paraId="392DE86E" w14:textId="3BBDACDC" w:rsidR="00D115A4" w:rsidRPr="00935733"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nieprzedłożenia Zamawiającemu poświadczonej za zgodność z oryginałem kopii umowy                 o podwykonawstwo lub jej zmiany, w wysokości 5</w:t>
      </w:r>
      <w:r w:rsidR="004D0617" w:rsidRPr="00935733">
        <w:rPr>
          <w:rFonts w:ascii="Arial" w:eastAsia="Times New Roman" w:hAnsi="Arial" w:cs="Arial"/>
          <w:lang w:eastAsia="pl-PL"/>
        </w:rPr>
        <w:t xml:space="preserve"> </w:t>
      </w:r>
      <w:r w:rsidRPr="00935733">
        <w:rPr>
          <w:rFonts w:ascii="Arial" w:eastAsia="Times New Roman" w:hAnsi="Arial" w:cs="Arial"/>
          <w:lang w:eastAsia="pl-PL"/>
        </w:rPr>
        <w:t>000</w:t>
      </w:r>
      <w:r w:rsidR="000F5A9C" w:rsidRPr="00935733">
        <w:rPr>
          <w:rFonts w:ascii="Arial" w:eastAsia="Times New Roman" w:hAnsi="Arial" w:cs="Arial"/>
          <w:lang w:eastAsia="pl-PL"/>
        </w:rPr>
        <w:t>,00</w:t>
      </w:r>
      <w:r w:rsidRPr="00935733">
        <w:rPr>
          <w:rFonts w:ascii="Arial" w:eastAsia="Times New Roman" w:hAnsi="Arial" w:cs="Arial"/>
          <w:lang w:eastAsia="pl-PL"/>
        </w:rPr>
        <w:t xml:space="preserve"> zł za każde zdarzenie,</w:t>
      </w:r>
    </w:p>
    <w:p w14:paraId="029CC448" w14:textId="0970CED8" w:rsidR="00723D69" w:rsidRPr="00935733"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935733">
        <w:rPr>
          <w:rFonts w:ascii="Arial" w:eastAsia="Times New Roman" w:hAnsi="Arial" w:cs="Arial"/>
          <w:lang w:eastAsia="pl-PL"/>
        </w:rPr>
        <w:t>braku zmiany umowy o podwykonawstwo w zakresie terminu zapłaty w wysokości 5</w:t>
      </w:r>
      <w:r w:rsidR="00C45E7E" w:rsidRPr="00935733">
        <w:rPr>
          <w:rFonts w:ascii="Arial" w:eastAsia="Times New Roman" w:hAnsi="Arial" w:cs="Arial"/>
          <w:lang w:eastAsia="pl-PL"/>
        </w:rPr>
        <w:t xml:space="preserve"> </w:t>
      </w:r>
      <w:r w:rsidRPr="00935733">
        <w:rPr>
          <w:rFonts w:ascii="Arial" w:eastAsia="Times New Roman" w:hAnsi="Arial" w:cs="Arial"/>
          <w:lang w:eastAsia="pl-PL"/>
        </w:rPr>
        <w:t>000</w:t>
      </w:r>
      <w:r w:rsidR="000F5A9C" w:rsidRPr="00935733">
        <w:rPr>
          <w:rFonts w:ascii="Arial" w:eastAsia="Times New Roman" w:hAnsi="Arial" w:cs="Arial"/>
          <w:lang w:eastAsia="pl-PL"/>
        </w:rPr>
        <w:t>,00</w:t>
      </w:r>
      <w:r w:rsidRPr="00935733">
        <w:rPr>
          <w:rFonts w:ascii="Arial" w:eastAsia="Times New Roman" w:hAnsi="Arial" w:cs="Arial"/>
          <w:lang w:eastAsia="pl-PL"/>
        </w:rPr>
        <w:t xml:space="preserve"> zł za każde zdarzenie.</w:t>
      </w:r>
    </w:p>
    <w:p w14:paraId="2312CE02" w14:textId="3B797F20" w:rsidR="002D45D1" w:rsidRPr="00935733"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935733">
        <w:rPr>
          <w:rFonts w:ascii="Arial" w:eastAsia="Times New Roman" w:hAnsi="Arial" w:cs="Arial"/>
          <w:lang w:eastAsia="pl-PL"/>
        </w:rPr>
        <w:t>Powyższe postanowienia w zakresie umowy o podwykonawstwo stosuje się odpowiednio                do umów o Podwykonawstwo z dalszymi Podwykonawcami.</w:t>
      </w:r>
    </w:p>
    <w:p w14:paraId="4CDA2534" w14:textId="77777777" w:rsidR="00E02765" w:rsidRPr="00935733"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935733"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935733">
        <w:rPr>
          <w:rFonts w:ascii="Arial" w:eastAsia="Times New Roman" w:hAnsi="Arial" w:cs="Arial"/>
          <w:lang w:eastAsia="pl-PL"/>
        </w:rPr>
        <w:t>§ 15.</w:t>
      </w:r>
    </w:p>
    <w:p w14:paraId="497156DF" w14:textId="77777777" w:rsidR="00955390" w:rsidRPr="00935733"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Rozliczenie przedmiotu umowy nast</w:t>
      </w:r>
      <w:r w:rsidR="00354F89" w:rsidRPr="00935733">
        <w:rPr>
          <w:rFonts w:ascii="Arial" w:eastAsia="Lucida Sans Unicode" w:hAnsi="Arial" w:cs="Arial"/>
          <w:kern w:val="1"/>
          <w:lang w:eastAsia="hi-IN" w:bidi="hi-IN"/>
        </w:rPr>
        <w:t>ępować będzie</w:t>
      </w:r>
      <w:r w:rsidR="00524EC3" w:rsidRPr="00935733">
        <w:rPr>
          <w:rFonts w:ascii="Arial" w:eastAsia="Lucida Sans Unicode" w:hAnsi="Arial" w:cs="Arial"/>
          <w:kern w:val="1"/>
          <w:lang w:eastAsia="hi-IN" w:bidi="hi-IN"/>
        </w:rPr>
        <w:t xml:space="preserve"> na podstawie</w:t>
      </w:r>
      <w:r w:rsidR="00955390" w:rsidRPr="00935733">
        <w:rPr>
          <w:rFonts w:ascii="Arial" w:eastAsia="Lucida Sans Unicode" w:hAnsi="Arial" w:cs="Arial"/>
          <w:kern w:val="1"/>
          <w:lang w:eastAsia="hi-IN" w:bidi="hi-IN"/>
        </w:rPr>
        <w:t>:</w:t>
      </w:r>
    </w:p>
    <w:p w14:paraId="222CFDF9" w14:textId="7D02544E" w:rsidR="00955390" w:rsidRPr="00935733"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o</w:t>
      </w:r>
      <w:r w:rsidR="00CA3B47" w:rsidRPr="00935733">
        <w:rPr>
          <w:rFonts w:ascii="Arial" w:eastAsia="Lucida Sans Unicode" w:hAnsi="Arial" w:cs="Arial"/>
          <w:kern w:val="1"/>
          <w:lang w:eastAsia="hi-IN" w:bidi="hi-IN"/>
        </w:rPr>
        <w:t>dbioru</w:t>
      </w:r>
      <w:r w:rsidRPr="00935733">
        <w:rPr>
          <w:rFonts w:ascii="Arial" w:eastAsia="Lucida Sans Unicode" w:hAnsi="Arial" w:cs="Arial"/>
          <w:kern w:val="1"/>
          <w:lang w:eastAsia="hi-IN" w:bidi="hi-IN"/>
        </w:rPr>
        <w:t xml:space="preserve"> </w:t>
      </w:r>
      <w:r w:rsidR="00666520" w:rsidRPr="00935733">
        <w:rPr>
          <w:rFonts w:ascii="Arial" w:eastAsia="Lucida Sans Unicode" w:hAnsi="Arial" w:cs="Arial"/>
          <w:kern w:val="1"/>
          <w:lang w:eastAsia="hi-IN" w:bidi="hi-IN"/>
        </w:rPr>
        <w:t>częściowego</w:t>
      </w:r>
      <w:r w:rsidRPr="00935733">
        <w:rPr>
          <w:rFonts w:ascii="Arial" w:eastAsia="Lucida Sans Unicode" w:hAnsi="Arial" w:cs="Arial"/>
          <w:kern w:val="1"/>
          <w:lang w:eastAsia="hi-IN" w:bidi="hi-IN"/>
        </w:rPr>
        <w:t>,</w:t>
      </w:r>
    </w:p>
    <w:p w14:paraId="5CF0247F" w14:textId="271E7E48" w:rsidR="00CA3B47" w:rsidRPr="00935733"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odbioru </w:t>
      </w:r>
      <w:r w:rsidR="00CA3B47" w:rsidRPr="00935733">
        <w:rPr>
          <w:rFonts w:ascii="Arial" w:eastAsia="Lucida Sans Unicode" w:hAnsi="Arial" w:cs="Arial"/>
          <w:kern w:val="1"/>
          <w:lang w:eastAsia="hi-IN" w:bidi="hi-IN"/>
        </w:rPr>
        <w:t xml:space="preserve">końcowego, obejmującego całość przedmiotu zamówienia, przeprowadzonego </w:t>
      </w:r>
      <w:r w:rsidR="00663226" w:rsidRPr="00935733">
        <w:rPr>
          <w:rFonts w:ascii="Arial" w:eastAsia="Lucida Sans Unicode" w:hAnsi="Arial" w:cs="Arial"/>
          <w:kern w:val="1"/>
          <w:lang w:eastAsia="hi-IN" w:bidi="hi-IN"/>
        </w:rPr>
        <w:br/>
      </w:r>
      <w:r w:rsidR="00CA3B47" w:rsidRPr="00935733">
        <w:rPr>
          <w:rFonts w:ascii="Arial" w:eastAsia="Lucida Sans Unicode" w:hAnsi="Arial" w:cs="Arial"/>
          <w:kern w:val="1"/>
          <w:lang w:eastAsia="hi-IN" w:bidi="hi-IN"/>
        </w:rPr>
        <w:t>po wykonaniu całości robót stanowiących przedmiot umowy.</w:t>
      </w:r>
    </w:p>
    <w:p w14:paraId="469DC234" w14:textId="26E0888C" w:rsidR="00AF0831" w:rsidRPr="00935733"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Wykonawca wpisami do dziennika budowy zgłasza zakończenie</w:t>
      </w:r>
      <w:r w:rsidR="00301C7E" w:rsidRPr="00935733">
        <w:rPr>
          <w:rFonts w:ascii="Arial" w:eastAsia="Lucida Sans Unicode" w:hAnsi="Arial" w:cs="Arial"/>
          <w:kern w:val="1"/>
          <w:lang w:eastAsia="hi-IN" w:bidi="hi-IN"/>
        </w:rPr>
        <w:t xml:space="preserve"> </w:t>
      </w:r>
      <w:r w:rsidRPr="00935733">
        <w:rPr>
          <w:rFonts w:ascii="Arial" w:eastAsia="Lucida Sans Unicode" w:hAnsi="Arial" w:cs="Arial"/>
          <w:kern w:val="1"/>
          <w:lang w:eastAsia="hi-IN" w:bidi="hi-IN"/>
        </w:rPr>
        <w:t xml:space="preserve">robót i gotowość                       </w:t>
      </w:r>
      <w:r w:rsidR="000A3A5F" w:rsidRPr="00935733">
        <w:rPr>
          <w:rFonts w:ascii="Arial" w:eastAsia="Lucida Sans Unicode" w:hAnsi="Arial" w:cs="Arial"/>
          <w:kern w:val="1"/>
          <w:lang w:eastAsia="hi-IN" w:bidi="hi-IN"/>
        </w:rPr>
        <w:br/>
      </w:r>
      <w:r w:rsidRPr="00935733">
        <w:rPr>
          <w:rFonts w:ascii="Arial" w:eastAsia="Lucida Sans Unicode" w:hAnsi="Arial" w:cs="Arial"/>
          <w:kern w:val="1"/>
          <w:lang w:eastAsia="hi-IN" w:bidi="hi-IN"/>
        </w:rPr>
        <w:t xml:space="preserve"> do dokonania odbioru.</w:t>
      </w:r>
    </w:p>
    <w:p w14:paraId="3785C5ED" w14:textId="65E75E9D" w:rsidR="00A95764" w:rsidRPr="00935733"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Okoliczność, o której mowa w ust. 2, potwierdza</w:t>
      </w:r>
      <w:r w:rsidR="00301C7E" w:rsidRPr="00935733">
        <w:rPr>
          <w:rFonts w:ascii="Arial" w:eastAsia="Lucida Sans Unicode" w:hAnsi="Arial" w:cs="Arial"/>
          <w:kern w:val="1"/>
          <w:lang w:eastAsia="hi-IN" w:bidi="hi-IN"/>
        </w:rPr>
        <w:t>ją</w:t>
      </w:r>
      <w:r w:rsidRPr="00935733">
        <w:rPr>
          <w:rFonts w:ascii="Arial" w:eastAsia="Lucida Sans Unicode" w:hAnsi="Arial" w:cs="Arial"/>
          <w:kern w:val="1"/>
          <w:lang w:eastAsia="hi-IN" w:bidi="hi-IN"/>
        </w:rPr>
        <w:t xml:space="preserve"> stosownym wpisem do dziennika budowy</w:t>
      </w:r>
      <w:r w:rsidR="00301C7E" w:rsidRPr="00935733">
        <w:rPr>
          <w:rFonts w:ascii="Arial" w:eastAsia="Lucida Sans Unicode" w:hAnsi="Arial" w:cs="Arial"/>
          <w:kern w:val="1"/>
          <w:lang w:eastAsia="hi-IN" w:bidi="hi-IN"/>
        </w:rPr>
        <w:t>: kierownik budowy oraz</w:t>
      </w:r>
      <w:r w:rsidRPr="00935733">
        <w:rPr>
          <w:rFonts w:ascii="Arial" w:eastAsia="Lucida Sans Unicode" w:hAnsi="Arial" w:cs="Arial"/>
          <w:kern w:val="1"/>
          <w:lang w:eastAsia="hi-IN" w:bidi="hi-IN"/>
        </w:rPr>
        <w:t xml:space="preserve"> inspektor nadzoru inwestorskiego.</w:t>
      </w:r>
    </w:p>
    <w:p w14:paraId="7FF2FF23" w14:textId="6B981805" w:rsidR="00933287" w:rsidRPr="00935733"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Dokonanie wpisów, o których mowa </w:t>
      </w:r>
      <w:r w:rsidR="001C3550" w:rsidRPr="00935733">
        <w:rPr>
          <w:rFonts w:ascii="Arial" w:eastAsia="Lucida Sans Unicode" w:hAnsi="Arial" w:cs="Arial"/>
          <w:kern w:val="1"/>
          <w:lang w:eastAsia="hi-IN" w:bidi="hi-IN"/>
        </w:rPr>
        <w:t>w ust.</w:t>
      </w:r>
      <w:r w:rsidRPr="00935733">
        <w:rPr>
          <w:rFonts w:ascii="Arial" w:eastAsia="Lucida Sans Unicode" w:hAnsi="Arial" w:cs="Arial"/>
          <w:kern w:val="1"/>
          <w:lang w:eastAsia="hi-IN" w:bidi="hi-IN"/>
        </w:rPr>
        <w:t xml:space="preserve"> 2 i 3 stanowi podstawę do pisemnego</w:t>
      </w:r>
      <w:r w:rsidR="00937FB1" w:rsidRPr="00935733">
        <w:rPr>
          <w:rFonts w:ascii="Arial" w:eastAsia="Lucida Sans Unicode" w:hAnsi="Arial" w:cs="Arial"/>
          <w:kern w:val="1"/>
          <w:lang w:eastAsia="hi-IN" w:bidi="hi-IN"/>
        </w:rPr>
        <w:t xml:space="preserve">/ </w:t>
      </w:r>
      <w:r w:rsidR="00E070CA" w:rsidRPr="00935733">
        <w:rPr>
          <w:rFonts w:ascii="Arial" w:eastAsia="Lucida Sans Unicode" w:hAnsi="Arial" w:cs="Arial"/>
          <w:kern w:val="1"/>
          <w:lang w:eastAsia="hi-IN" w:bidi="hi-IN"/>
        </w:rPr>
        <w:br/>
      </w:r>
      <w:r w:rsidR="00937FB1" w:rsidRPr="00935733">
        <w:rPr>
          <w:rFonts w:ascii="Arial" w:eastAsia="Lucida Sans Unicode" w:hAnsi="Arial" w:cs="Arial"/>
          <w:kern w:val="1"/>
          <w:lang w:eastAsia="hi-IN" w:bidi="hi-IN"/>
        </w:rPr>
        <w:t>e-mail</w:t>
      </w:r>
      <w:r w:rsidR="00E070CA" w:rsidRPr="00935733">
        <w:rPr>
          <w:rFonts w:ascii="Arial" w:eastAsia="Lucida Sans Unicode" w:hAnsi="Arial" w:cs="Arial"/>
          <w:kern w:val="1"/>
          <w:lang w:eastAsia="hi-IN" w:bidi="hi-IN"/>
        </w:rPr>
        <w:t xml:space="preserve">owego </w:t>
      </w:r>
      <w:r w:rsidR="00937FB1" w:rsidRPr="00935733">
        <w:rPr>
          <w:rFonts w:ascii="Arial" w:eastAsia="Lucida Sans Unicode" w:hAnsi="Arial" w:cs="Arial"/>
          <w:kern w:val="1"/>
          <w:lang w:eastAsia="hi-IN" w:bidi="hi-IN"/>
        </w:rPr>
        <w:t>(biurorozwoju@powiat.kalisz.pl)</w:t>
      </w:r>
      <w:r w:rsidRPr="00935733">
        <w:rPr>
          <w:rFonts w:ascii="Arial" w:eastAsia="Lucida Sans Unicode" w:hAnsi="Arial" w:cs="Arial"/>
          <w:kern w:val="1"/>
          <w:lang w:eastAsia="hi-IN" w:bidi="hi-IN"/>
        </w:rPr>
        <w:t xml:space="preserve"> zgłoszenia Zamawiającemu zakończenia robót </w:t>
      </w:r>
      <w:r w:rsidR="00412E69" w:rsidRPr="00935733">
        <w:rPr>
          <w:rFonts w:ascii="Arial" w:eastAsia="Lucida Sans Unicode" w:hAnsi="Arial" w:cs="Arial"/>
          <w:kern w:val="1"/>
          <w:lang w:eastAsia="hi-IN" w:bidi="hi-IN"/>
        </w:rPr>
        <w:br/>
      </w:r>
      <w:r w:rsidRPr="00935733">
        <w:rPr>
          <w:rFonts w:ascii="Arial" w:eastAsia="Lucida Sans Unicode" w:hAnsi="Arial" w:cs="Arial"/>
          <w:kern w:val="1"/>
          <w:lang w:eastAsia="hi-IN" w:bidi="hi-IN"/>
        </w:rPr>
        <w:t xml:space="preserve">i gotowości do odbioru, </w:t>
      </w:r>
      <w:r w:rsidRPr="00935733">
        <w:rPr>
          <w:rFonts w:ascii="Arial" w:eastAsia="Lucida Sans Unicode" w:hAnsi="Arial" w:cs="Arial"/>
          <w:iCs/>
          <w:kern w:val="1"/>
          <w:lang w:eastAsia="hi-IN" w:bidi="hi-IN"/>
        </w:rPr>
        <w:t xml:space="preserve"> nie później niż </w:t>
      </w:r>
      <w:r w:rsidR="00937FB1" w:rsidRPr="00935733">
        <w:rPr>
          <w:rFonts w:ascii="Arial" w:eastAsia="Lucida Sans Unicode" w:hAnsi="Arial" w:cs="Arial"/>
          <w:iCs/>
          <w:kern w:val="1"/>
          <w:lang w:eastAsia="hi-IN" w:bidi="hi-IN"/>
        </w:rPr>
        <w:t xml:space="preserve">w </w:t>
      </w:r>
      <w:r w:rsidRPr="00935733">
        <w:rPr>
          <w:rFonts w:ascii="Arial" w:eastAsia="Lucida Sans Unicode" w:hAnsi="Arial" w:cs="Arial"/>
          <w:iCs/>
          <w:kern w:val="1"/>
          <w:lang w:eastAsia="hi-IN" w:bidi="hi-IN"/>
        </w:rPr>
        <w:t>termin</w:t>
      </w:r>
      <w:r w:rsidR="00937FB1" w:rsidRPr="00935733">
        <w:rPr>
          <w:rFonts w:ascii="Arial" w:eastAsia="Lucida Sans Unicode" w:hAnsi="Arial" w:cs="Arial"/>
          <w:iCs/>
          <w:kern w:val="1"/>
          <w:lang w:eastAsia="hi-IN" w:bidi="hi-IN"/>
        </w:rPr>
        <w:t>ie</w:t>
      </w:r>
      <w:r w:rsidRPr="00935733">
        <w:rPr>
          <w:rFonts w:ascii="Arial" w:eastAsia="Lucida Sans Unicode" w:hAnsi="Arial" w:cs="Arial"/>
          <w:iCs/>
          <w:kern w:val="1"/>
          <w:lang w:eastAsia="hi-IN" w:bidi="hi-IN"/>
        </w:rPr>
        <w:t xml:space="preserve"> określon</w:t>
      </w:r>
      <w:r w:rsidR="00937FB1" w:rsidRPr="00935733">
        <w:rPr>
          <w:rFonts w:ascii="Arial" w:eastAsia="Lucida Sans Unicode" w:hAnsi="Arial" w:cs="Arial"/>
          <w:iCs/>
          <w:kern w:val="1"/>
          <w:lang w:eastAsia="hi-IN" w:bidi="hi-IN"/>
        </w:rPr>
        <w:t>ym</w:t>
      </w:r>
      <w:r w:rsidRPr="00935733">
        <w:rPr>
          <w:rFonts w:ascii="Arial" w:eastAsia="Lucida Sans Unicode" w:hAnsi="Arial" w:cs="Arial"/>
          <w:iCs/>
          <w:kern w:val="1"/>
          <w:lang w:eastAsia="hi-IN" w:bidi="hi-IN"/>
        </w:rPr>
        <w:t xml:space="preserve"> w § 2 umowy. </w:t>
      </w:r>
    </w:p>
    <w:p w14:paraId="0F4B083D" w14:textId="42C6A294" w:rsidR="008E31AC" w:rsidRPr="00935733"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Wykonawca w ciągu 5 dni od dnia zgłoszenia gotowości do odbioru, zobowiązany jest </w:t>
      </w:r>
      <w:r w:rsidRPr="00935733">
        <w:rPr>
          <w:rFonts w:ascii="Arial" w:eastAsia="Lucida Sans Unicode" w:hAnsi="Arial" w:cs="Arial"/>
          <w:kern w:val="1"/>
          <w:lang w:eastAsia="hi-IN" w:bidi="hi-IN"/>
        </w:rPr>
        <w:br/>
        <w:t>do przedstawienia w siedzibie Zamawiającego (w godzinach funkcjonowania urzędu) następujących dokumentów</w:t>
      </w:r>
      <w:r w:rsidR="00A95764" w:rsidRPr="00935733">
        <w:rPr>
          <w:rFonts w:ascii="Arial" w:eastAsia="Lucida Sans Unicode" w:hAnsi="Arial" w:cs="Arial"/>
          <w:kern w:val="1"/>
          <w:lang w:eastAsia="hi-IN" w:bidi="hi-IN"/>
        </w:rPr>
        <w:t>:</w:t>
      </w:r>
    </w:p>
    <w:p w14:paraId="0F6F8ACA" w14:textId="1B4A9306" w:rsidR="007569C5" w:rsidRPr="00935733"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935733">
        <w:rPr>
          <w:rFonts w:ascii="Arial" w:eastAsia="Times New Roman" w:hAnsi="Arial" w:cs="Arial"/>
          <w:kern w:val="1"/>
          <w:lang w:eastAsia="ar-SA"/>
        </w:rPr>
        <w:t>oświadczenie Wykonawcy o zakończeniu robót i gotowości do odbioru potwierdzone przez inspektor</w:t>
      </w:r>
      <w:r w:rsidR="00CA3B47" w:rsidRPr="00935733">
        <w:rPr>
          <w:rFonts w:ascii="Arial" w:eastAsia="Times New Roman" w:hAnsi="Arial" w:cs="Arial"/>
          <w:kern w:val="1"/>
          <w:lang w:eastAsia="ar-SA"/>
        </w:rPr>
        <w:t>a</w:t>
      </w:r>
      <w:r w:rsidRPr="00935733">
        <w:rPr>
          <w:rFonts w:ascii="Arial" w:eastAsia="Times New Roman" w:hAnsi="Arial" w:cs="Arial"/>
          <w:kern w:val="1"/>
          <w:lang w:eastAsia="ar-SA"/>
        </w:rPr>
        <w:t xml:space="preserve"> nadzoru inwestorskiego,</w:t>
      </w:r>
    </w:p>
    <w:p w14:paraId="79EB0918" w14:textId="58F139C4" w:rsidR="00937FB1" w:rsidRPr="00935733"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935733">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935733">
        <w:rPr>
          <w:rFonts w:ascii="Arial" w:eastAsia="Times New Roman" w:hAnsi="Arial" w:cs="Arial"/>
          <w:kern w:val="1"/>
          <w:lang w:eastAsia="ar-SA"/>
        </w:rPr>
        <w:t xml:space="preserve"> </w:t>
      </w:r>
      <w:r w:rsidRPr="00935733">
        <w:rPr>
          <w:rFonts w:ascii="Arial" w:eastAsia="Times New Roman" w:hAnsi="Arial" w:cs="Arial"/>
          <w:kern w:val="1"/>
          <w:lang w:eastAsia="ar-SA"/>
        </w:rPr>
        <w:t>i pomiarów,</w:t>
      </w:r>
    </w:p>
    <w:p w14:paraId="5643E64E" w14:textId="07AFCDBE" w:rsidR="009D0070" w:rsidRPr="00935733"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935733">
        <w:rPr>
          <w:rFonts w:ascii="Arial" w:eastAsia="Times New Roman" w:hAnsi="Arial" w:cs="Arial"/>
          <w:kern w:val="1"/>
          <w:lang w:eastAsia="ar-SA"/>
        </w:rPr>
        <w:t>k</w:t>
      </w:r>
      <w:r w:rsidR="00A95764" w:rsidRPr="00935733">
        <w:rPr>
          <w:rFonts w:ascii="Arial" w:eastAsia="Times New Roman" w:hAnsi="Arial" w:cs="Arial"/>
          <w:kern w:val="1"/>
          <w:lang w:eastAsia="ar-SA"/>
        </w:rPr>
        <w:t>osztorys</w:t>
      </w:r>
      <w:r w:rsidR="00DA03F0" w:rsidRPr="00935733">
        <w:rPr>
          <w:rFonts w:ascii="Arial" w:eastAsia="Times New Roman" w:hAnsi="Arial" w:cs="Arial"/>
          <w:kern w:val="1"/>
          <w:lang w:eastAsia="ar-SA"/>
        </w:rPr>
        <w:t xml:space="preserve"> </w:t>
      </w:r>
      <w:r w:rsidR="00301C7E" w:rsidRPr="00935733">
        <w:rPr>
          <w:rFonts w:ascii="Arial" w:eastAsia="Times New Roman" w:hAnsi="Arial" w:cs="Arial"/>
          <w:kern w:val="1"/>
          <w:lang w:eastAsia="ar-SA"/>
        </w:rPr>
        <w:t>powykonawczy wykonanych robót,</w:t>
      </w:r>
      <w:r w:rsidR="00A53C0E" w:rsidRPr="00935733">
        <w:rPr>
          <w:rFonts w:ascii="Arial" w:eastAsia="Times New Roman" w:hAnsi="Arial" w:cs="Arial"/>
          <w:kern w:val="1"/>
          <w:lang w:eastAsia="ar-SA"/>
        </w:rPr>
        <w:t xml:space="preserve"> sporządzany narastająco </w:t>
      </w:r>
      <w:r w:rsidR="007569C5" w:rsidRPr="00935733">
        <w:rPr>
          <w:rFonts w:ascii="Arial" w:eastAsia="Times New Roman" w:hAnsi="Arial" w:cs="Arial"/>
          <w:kern w:val="1"/>
          <w:lang w:eastAsia="ar-SA"/>
        </w:rPr>
        <w:br/>
      </w:r>
      <w:r w:rsidR="00A53C0E" w:rsidRPr="00935733">
        <w:rPr>
          <w:rFonts w:ascii="Arial" w:eastAsia="Times New Roman" w:hAnsi="Arial" w:cs="Arial"/>
          <w:kern w:val="1"/>
          <w:lang w:eastAsia="ar-SA"/>
        </w:rPr>
        <w:t>(z uwzględnieniem odebranych robót częściowych),</w:t>
      </w:r>
    </w:p>
    <w:p w14:paraId="6E7F49B1" w14:textId="67FE4269" w:rsidR="007569C5" w:rsidRPr="00935733"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935733">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935733"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935733">
        <w:rPr>
          <w:rFonts w:ascii="Arial" w:eastAsia="Times New Roman" w:hAnsi="Arial" w:cs="Arial"/>
          <w:kern w:val="1"/>
          <w:lang w:eastAsia="ar-SA"/>
        </w:rPr>
        <w:t>dziennik budowy zawierający potwierdzenia zakończenia robót i gotowości</w:t>
      </w:r>
      <w:r w:rsidR="00E070CA" w:rsidRPr="00935733">
        <w:rPr>
          <w:rFonts w:ascii="Arial" w:eastAsia="Times New Roman" w:hAnsi="Arial" w:cs="Arial"/>
          <w:kern w:val="1"/>
          <w:lang w:eastAsia="ar-SA"/>
        </w:rPr>
        <w:t xml:space="preserve"> </w:t>
      </w:r>
      <w:r w:rsidRPr="00935733">
        <w:rPr>
          <w:rFonts w:ascii="Arial" w:eastAsia="Times New Roman" w:hAnsi="Arial" w:cs="Arial"/>
          <w:kern w:val="1"/>
          <w:lang w:eastAsia="ar-SA"/>
        </w:rPr>
        <w:t>do dokonania odbioru przez</w:t>
      </w:r>
      <w:r w:rsidR="000A27B2" w:rsidRPr="00935733">
        <w:rPr>
          <w:rFonts w:ascii="Arial" w:eastAsia="Times New Roman" w:hAnsi="Arial" w:cs="Arial"/>
          <w:kern w:val="1"/>
          <w:lang w:eastAsia="ar-SA"/>
        </w:rPr>
        <w:t xml:space="preserve">: </w:t>
      </w:r>
      <w:r w:rsidR="000A27B2" w:rsidRPr="00935733">
        <w:rPr>
          <w:rFonts w:ascii="Arial" w:eastAsia="Lucida Sans Unicode" w:hAnsi="Arial" w:cs="Arial"/>
          <w:kern w:val="1"/>
          <w:lang w:eastAsia="hi-IN" w:bidi="hi-IN"/>
        </w:rPr>
        <w:t xml:space="preserve">kierownika budowy </w:t>
      </w:r>
      <w:r w:rsidR="00301C7E" w:rsidRPr="00935733">
        <w:rPr>
          <w:rFonts w:ascii="Arial" w:eastAsia="Times New Roman" w:hAnsi="Arial" w:cs="Arial"/>
          <w:kern w:val="1"/>
          <w:lang w:eastAsia="ar-SA"/>
        </w:rPr>
        <w:t xml:space="preserve">oraz </w:t>
      </w:r>
      <w:r w:rsidRPr="00935733">
        <w:rPr>
          <w:rFonts w:ascii="Arial" w:eastAsia="Times New Roman" w:hAnsi="Arial" w:cs="Arial"/>
          <w:kern w:val="1"/>
          <w:lang w:eastAsia="ar-SA"/>
        </w:rPr>
        <w:t>inspektor</w:t>
      </w:r>
      <w:r w:rsidR="000A27B2" w:rsidRPr="00935733">
        <w:rPr>
          <w:rFonts w:ascii="Arial" w:eastAsia="Times New Roman" w:hAnsi="Arial" w:cs="Arial"/>
          <w:kern w:val="1"/>
          <w:lang w:eastAsia="ar-SA"/>
        </w:rPr>
        <w:t>a</w:t>
      </w:r>
      <w:r w:rsidRPr="00935733">
        <w:rPr>
          <w:rFonts w:ascii="Arial" w:eastAsia="Times New Roman" w:hAnsi="Arial" w:cs="Arial"/>
          <w:kern w:val="1"/>
          <w:lang w:eastAsia="ar-SA"/>
        </w:rPr>
        <w:t xml:space="preserve"> nadzoru inwestorskiego,</w:t>
      </w:r>
    </w:p>
    <w:p w14:paraId="446B7292" w14:textId="104E02EA" w:rsidR="00412E69" w:rsidRPr="00935733"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935733">
        <w:rPr>
          <w:rFonts w:ascii="Arial" w:eastAsia="Times New Roman" w:hAnsi="Arial" w:cs="Arial"/>
          <w:kern w:val="1"/>
          <w:lang w:eastAsia="ar-SA"/>
        </w:rPr>
        <w:t>wyniki badań</w:t>
      </w:r>
      <w:r w:rsidR="00A95764" w:rsidRPr="00935733">
        <w:rPr>
          <w:rFonts w:ascii="Arial" w:eastAsia="Times New Roman" w:hAnsi="Arial" w:cs="Arial"/>
          <w:kern w:val="1"/>
          <w:lang w:eastAsia="ar-SA"/>
        </w:rPr>
        <w:t xml:space="preserve"> wykonanych w trakcie realizacji zadania zgodnie ze Specyfikacją techniczną wykonania i odbioru robót</w:t>
      </w:r>
      <w:r w:rsidR="00A53C0E" w:rsidRPr="00935733">
        <w:rPr>
          <w:rFonts w:ascii="Arial" w:eastAsia="Times New Roman" w:hAnsi="Arial" w:cs="Arial"/>
          <w:kern w:val="1"/>
          <w:lang w:eastAsia="ar-SA"/>
        </w:rPr>
        <w:t>.</w:t>
      </w:r>
      <w:r w:rsidR="00A95764" w:rsidRPr="00935733">
        <w:rPr>
          <w:rFonts w:ascii="Arial" w:eastAsia="Times New Roman" w:hAnsi="Arial" w:cs="Arial"/>
          <w:kern w:val="1"/>
          <w:lang w:eastAsia="ar-SA"/>
        </w:rPr>
        <w:t xml:space="preserve"> </w:t>
      </w:r>
    </w:p>
    <w:p w14:paraId="129DC52C" w14:textId="77777777" w:rsidR="00A53C0E" w:rsidRPr="00935733"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935733">
        <w:rPr>
          <w:rFonts w:ascii="Arial" w:eastAsia="Times New Roman" w:hAnsi="Arial" w:cs="Arial"/>
          <w:kern w:val="1"/>
          <w:lang w:eastAsia="ar-SA"/>
        </w:rPr>
        <w:t>Zgłoszenie odbioru końcowego robót musi zawierać dodatkowo:</w:t>
      </w:r>
    </w:p>
    <w:p w14:paraId="25EB7129" w14:textId="20EF4371" w:rsidR="00A53C0E" w:rsidRPr="00935733"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935733">
        <w:rPr>
          <w:rFonts w:ascii="Arial" w:eastAsia="Times New Roman" w:hAnsi="Arial" w:cs="Arial"/>
          <w:kern w:val="1"/>
          <w:lang w:eastAsia="ar-SA"/>
        </w:rPr>
        <w:t>wszystkie niezbędne dokumenty do dokonania odbioru robót tj.: zgodnie z art. 57 us</w:t>
      </w:r>
      <w:r w:rsidR="006F57B2" w:rsidRPr="00935733">
        <w:rPr>
          <w:rFonts w:ascii="Arial" w:eastAsia="Times New Roman" w:hAnsi="Arial" w:cs="Arial"/>
          <w:kern w:val="1"/>
          <w:lang w:eastAsia="ar-SA"/>
        </w:rPr>
        <w:t xml:space="preserve">t. 1 </w:t>
      </w:r>
      <w:r w:rsidR="000A3A5F" w:rsidRPr="00935733">
        <w:rPr>
          <w:rFonts w:ascii="Arial" w:eastAsia="Times New Roman" w:hAnsi="Arial" w:cs="Arial"/>
          <w:kern w:val="1"/>
          <w:lang w:eastAsia="ar-SA"/>
        </w:rPr>
        <w:br/>
      </w:r>
      <w:r w:rsidR="006F57B2" w:rsidRPr="00935733">
        <w:rPr>
          <w:rFonts w:ascii="Arial" w:eastAsia="Times New Roman" w:hAnsi="Arial" w:cs="Arial"/>
          <w:kern w:val="1"/>
          <w:lang w:eastAsia="ar-SA"/>
        </w:rPr>
        <w:t>i 2 ustawy</w:t>
      </w:r>
      <w:r w:rsidR="00206908" w:rsidRPr="00935733">
        <w:rPr>
          <w:rFonts w:ascii="Arial" w:eastAsia="Times New Roman" w:hAnsi="Arial" w:cs="Arial"/>
          <w:kern w:val="1"/>
          <w:lang w:eastAsia="ar-SA"/>
        </w:rPr>
        <w:t xml:space="preserve"> z dnia</w:t>
      </w:r>
      <w:r w:rsidR="006F57B2" w:rsidRPr="00935733">
        <w:rPr>
          <w:rFonts w:ascii="Arial" w:eastAsia="Times New Roman" w:hAnsi="Arial" w:cs="Arial"/>
          <w:kern w:val="1"/>
          <w:lang w:eastAsia="ar-SA"/>
        </w:rPr>
        <w:t xml:space="preserve"> </w:t>
      </w:r>
      <w:r w:rsidR="00206908" w:rsidRPr="00935733">
        <w:rPr>
          <w:rFonts w:ascii="Arial" w:eastAsia="Times New Roman" w:hAnsi="Arial" w:cs="Arial"/>
          <w:lang w:eastAsia="pl-PL"/>
        </w:rPr>
        <w:t>7 lipca 1994</w:t>
      </w:r>
      <w:r w:rsidR="004214C4" w:rsidRPr="00935733">
        <w:rPr>
          <w:rFonts w:ascii="Arial" w:eastAsia="Times New Roman" w:hAnsi="Arial" w:cs="Arial"/>
          <w:lang w:eastAsia="pl-PL"/>
        </w:rPr>
        <w:t xml:space="preserve"> </w:t>
      </w:r>
      <w:r w:rsidR="00206908" w:rsidRPr="00935733">
        <w:rPr>
          <w:rFonts w:ascii="Arial" w:eastAsia="Times New Roman" w:hAnsi="Arial" w:cs="Arial"/>
          <w:lang w:eastAsia="pl-PL"/>
        </w:rPr>
        <w:t>r</w:t>
      </w:r>
      <w:r w:rsidR="004214C4" w:rsidRPr="00935733">
        <w:rPr>
          <w:rFonts w:ascii="Arial" w:eastAsia="Times New Roman" w:hAnsi="Arial" w:cs="Arial"/>
          <w:lang w:eastAsia="pl-PL"/>
        </w:rPr>
        <w:t>.</w:t>
      </w:r>
      <w:r w:rsidR="00206908" w:rsidRPr="00935733">
        <w:rPr>
          <w:rFonts w:ascii="Arial" w:eastAsia="Times New Roman" w:hAnsi="Arial" w:cs="Arial"/>
          <w:kern w:val="1"/>
          <w:lang w:eastAsia="ar-SA"/>
        </w:rPr>
        <w:t xml:space="preserve"> </w:t>
      </w:r>
      <w:r w:rsidR="006F57B2" w:rsidRPr="00935733">
        <w:rPr>
          <w:rFonts w:ascii="Arial" w:eastAsia="Times New Roman" w:hAnsi="Arial" w:cs="Arial"/>
          <w:kern w:val="1"/>
          <w:lang w:eastAsia="ar-SA"/>
        </w:rPr>
        <w:t>Prawo budowlane,</w:t>
      </w:r>
    </w:p>
    <w:p w14:paraId="09EAD100" w14:textId="591AA95B" w:rsidR="006F57B2" w:rsidRPr="00935733"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935733">
        <w:rPr>
          <w:rFonts w:ascii="Arial" w:eastAsia="Times New Roman" w:hAnsi="Arial" w:cs="Arial"/>
          <w:kern w:val="1"/>
          <w:lang w:eastAsia="ar-SA"/>
        </w:rPr>
        <w:t>o</w:t>
      </w:r>
      <w:r w:rsidR="006F57B2" w:rsidRPr="00935733">
        <w:rPr>
          <w:rFonts w:ascii="Arial" w:hAnsi="Arial" w:cs="Arial"/>
        </w:rPr>
        <w:t xml:space="preserve">świadczenie </w:t>
      </w:r>
      <w:r w:rsidR="001C3550" w:rsidRPr="00935733">
        <w:rPr>
          <w:rFonts w:ascii="Arial" w:hAnsi="Arial" w:cs="Arial"/>
        </w:rPr>
        <w:t>Wykonawcy,</w:t>
      </w:r>
      <w:r w:rsidR="006F57B2" w:rsidRPr="00935733">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935733">
        <w:rPr>
          <w:rFonts w:ascii="Arial" w:hAnsi="Arial" w:cs="Arial"/>
        </w:rPr>
        <w:t>7</w:t>
      </w:r>
      <w:r w:rsidR="006F57B2" w:rsidRPr="00935733">
        <w:rPr>
          <w:rFonts w:ascii="Arial" w:hAnsi="Arial" w:cs="Arial"/>
        </w:rPr>
        <w:t xml:space="preserve"> ust. 1 pkt 1 </w:t>
      </w:r>
      <w:r w:rsidR="005E4026" w:rsidRPr="00935733">
        <w:rPr>
          <w:rFonts w:ascii="Arial" w:hAnsi="Arial" w:cs="Arial"/>
        </w:rPr>
        <w:br/>
      </w:r>
      <w:r w:rsidR="006F57B2" w:rsidRPr="00935733">
        <w:rPr>
          <w:rFonts w:ascii="Arial" w:hAnsi="Arial" w:cs="Arial"/>
        </w:rPr>
        <w:t xml:space="preserve">lit. </w:t>
      </w:r>
      <w:r w:rsidR="004214C4" w:rsidRPr="00935733">
        <w:rPr>
          <w:rFonts w:ascii="Arial" w:hAnsi="Arial" w:cs="Arial"/>
        </w:rPr>
        <w:t>f</w:t>
      </w:r>
      <w:r w:rsidR="001C3550" w:rsidRPr="00935733">
        <w:rPr>
          <w:rFonts w:ascii="Arial" w:hAnsi="Arial" w:cs="Arial"/>
        </w:rPr>
        <w:t xml:space="preserve"> niniejszej</w:t>
      </w:r>
      <w:r w:rsidR="006F57B2" w:rsidRPr="00935733">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935733">
        <w:rPr>
          <w:rFonts w:ascii="Arial" w:hAnsi="Arial" w:cs="Arial"/>
        </w:rPr>
        <w:t xml:space="preserve"> </w:t>
      </w:r>
      <w:r w:rsidR="006F57B2" w:rsidRPr="00935733">
        <w:rPr>
          <w:rFonts w:ascii="Arial" w:hAnsi="Arial" w:cs="Arial"/>
        </w:rPr>
        <w:t>do państwowego zasobu dokumentacji geodezyjnej i kartograficznej.</w:t>
      </w:r>
    </w:p>
    <w:p w14:paraId="154D6A8C" w14:textId="241696A2" w:rsidR="00A95764" w:rsidRPr="00935733"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935733">
        <w:rPr>
          <w:rFonts w:ascii="Arial" w:eastAsia="Times New Roman" w:hAnsi="Arial" w:cs="Arial"/>
          <w:kern w:val="1"/>
          <w:lang w:eastAsia="ar-SA"/>
        </w:rPr>
        <w:t>Dokumenty, o których mowa w ust. 5</w:t>
      </w:r>
      <w:r w:rsidR="00A53C0E" w:rsidRPr="00935733">
        <w:rPr>
          <w:rFonts w:ascii="Arial" w:eastAsia="Times New Roman" w:hAnsi="Arial" w:cs="Arial"/>
          <w:kern w:val="1"/>
          <w:lang w:eastAsia="ar-SA"/>
        </w:rPr>
        <w:t>-6</w:t>
      </w:r>
      <w:r w:rsidRPr="00935733">
        <w:rPr>
          <w:rFonts w:ascii="Arial" w:eastAsia="Times New Roman" w:hAnsi="Arial" w:cs="Arial"/>
          <w:kern w:val="1"/>
          <w:lang w:eastAsia="ar-SA"/>
        </w:rPr>
        <w:t xml:space="preserve">, przed złożeniem muszą być zatwierdzone </w:t>
      </w:r>
      <w:r w:rsidR="001C3550" w:rsidRPr="00935733">
        <w:rPr>
          <w:rFonts w:ascii="Arial" w:eastAsia="Times New Roman" w:hAnsi="Arial" w:cs="Arial"/>
          <w:kern w:val="1"/>
          <w:lang w:eastAsia="ar-SA"/>
        </w:rPr>
        <w:t>przez inspektora</w:t>
      </w:r>
      <w:r w:rsidRPr="00935733">
        <w:rPr>
          <w:rFonts w:ascii="Arial" w:eastAsia="Times New Roman" w:hAnsi="Arial" w:cs="Arial"/>
          <w:kern w:val="1"/>
          <w:lang w:eastAsia="ar-SA"/>
        </w:rPr>
        <w:t xml:space="preserve"> nadzoru inwestorskiego.</w:t>
      </w:r>
    </w:p>
    <w:p w14:paraId="55FD3AAD" w14:textId="16F71497" w:rsidR="00A95764" w:rsidRPr="00935733"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935733">
        <w:rPr>
          <w:rFonts w:ascii="Arial" w:eastAsia="Times New Roman" w:hAnsi="Arial" w:cs="Arial"/>
          <w:kern w:val="1"/>
          <w:lang w:eastAsia="ar-SA"/>
        </w:rPr>
        <w:t xml:space="preserve">Zgłoszenie gotowości do odbioru wraz z pełną dokumentacją powykonawczą, o której mowa </w:t>
      </w:r>
      <w:r w:rsidR="001C3550" w:rsidRPr="00935733">
        <w:rPr>
          <w:rFonts w:ascii="Arial" w:eastAsia="Times New Roman" w:hAnsi="Arial" w:cs="Arial"/>
          <w:kern w:val="1"/>
          <w:lang w:eastAsia="ar-SA"/>
        </w:rPr>
        <w:br/>
      </w:r>
      <w:r w:rsidRPr="00935733">
        <w:rPr>
          <w:rFonts w:ascii="Arial" w:eastAsia="Times New Roman" w:hAnsi="Arial" w:cs="Arial"/>
          <w:kern w:val="1"/>
          <w:lang w:eastAsia="ar-SA"/>
        </w:rPr>
        <w:t>w ust. 5</w:t>
      </w:r>
      <w:r w:rsidR="00A53C0E" w:rsidRPr="00935733">
        <w:rPr>
          <w:rFonts w:ascii="Arial" w:eastAsia="Times New Roman" w:hAnsi="Arial" w:cs="Arial"/>
          <w:kern w:val="1"/>
          <w:lang w:eastAsia="ar-SA"/>
        </w:rPr>
        <w:t>-6</w:t>
      </w:r>
      <w:r w:rsidRPr="00935733">
        <w:rPr>
          <w:rFonts w:ascii="Arial" w:eastAsia="Times New Roman" w:hAnsi="Arial" w:cs="Arial"/>
          <w:kern w:val="1"/>
          <w:lang w:eastAsia="ar-SA"/>
        </w:rPr>
        <w:t xml:space="preserve"> stanowić będzie podstawę do </w:t>
      </w:r>
      <w:r w:rsidR="007C0A41" w:rsidRPr="00935733">
        <w:rPr>
          <w:rFonts w:ascii="Arial" w:eastAsia="Times New Roman" w:hAnsi="Arial" w:cs="Arial"/>
          <w:kern w:val="1"/>
          <w:lang w:eastAsia="ar-SA"/>
        </w:rPr>
        <w:t>dokonania odbioru.</w:t>
      </w:r>
    </w:p>
    <w:p w14:paraId="7EF8637D" w14:textId="13C21FB3" w:rsidR="00437B17" w:rsidRPr="00935733" w:rsidRDefault="00437B17"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935733">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935733">
        <w:rPr>
          <w:rFonts w:ascii="Arial" w:eastAsia="Times New Roman" w:hAnsi="Arial" w:cs="Arial"/>
          <w:kern w:val="1"/>
          <w:lang w:eastAsia="ar-SA"/>
        </w:rPr>
        <w:br/>
      </w:r>
      <w:r w:rsidRPr="00935733">
        <w:rPr>
          <w:rFonts w:ascii="Arial" w:eastAsia="Times New Roman" w:hAnsi="Arial" w:cs="Arial"/>
          <w:kern w:val="1"/>
          <w:lang w:eastAsia="ar-SA"/>
        </w:rPr>
        <w:t>z dokumentacją powykonawczą, o której mowa w ust. 5</w:t>
      </w:r>
      <w:r w:rsidR="00DD4B31" w:rsidRPr="00935733">
        <w:rPr>
          <w:rFonts w:ascii="Arial" w:eastAsia="Times New Roman" w:hAnsi="Arial" w:cs="Arial"/>
          <w:kern w:val="1"/>
          <w:lang w:eastAsia="ar-SA"/>
        </w:rPr>
        <w:t>-6</w:t>
      </w:r>
      <w:r w:rsidRPr="00935733">
        <w:rPr>
          <w:rFonts w:ascii="Arial" w:eastAsia="Times New Roman" w:hAnsi="Arial" w:cs="Arial"/>
          <w:kern w:val="1"/>
          <w:lang w:eastAsia="ar-SA"/>
        </w:rPr>
        <w:t>, informując o powyższym Wykonawcę.</w:t>
      </w:r>
    </w:p>
    <w:p w14:paraId="28E5A3C5" w14:textId="707279D9" w:rsidR="00E73C18" w:rsidRPr="00935733" w:rsidRDefault="00A134F0" w:rsidP="004D0617">
      <w:pPr>
        <w:widowControl w:val="0"/>
        <w:numPr>
          <w:ilvl w:val="0"/>
          <w:numId w:val="38"/>
        </w:numPr>
        <w:suppressAutoHyphens/>
        <w:spacing w:after="0" w:line="240" w:lineRule="auto"/>
        <w:jc w:val="both"/>
        <w:rPr>
          <w:rFonts w:ascii="Arial" w:eastAsia="Times New Roman" w:hAnsi="Arial" w:cs="Arial"/>
          <w:kern w:val="1"/>
          <w:lang w:eastAsia="ar-SA"/>
        </w:rPr>
      </w:pPr>
      <w:r w:rsidRPr="00935733">
        <w:rPr>
          <w:rFonts w:ascii="Arial" w:eastAsia="Times New Roman" w:hAnsi="Arial" w:cs="Arial"/>
          <w:kern w:val="1"/>
          <w:lang w:eastAsia="ar-SA"/>
        </w:rPr>
        <w:t>Komisja odbiorowa</w:t>
      </w:r>
      <w:r w:rsidR="00A95764" w:rsidRPr="00935733">
        <w:rPr>
          <w:rFonts w:ascii="Arial" w:eastAsia="Times New Roman" w:hAnsi="Arial" w:cs="Arial"/>
          <w:kern w:val="1"/>
          <w:lang w:eastAsia="ar-SA"/>
        </w:rPr>
        <w:t xml:space="preserve"> dokona odbioru robót z udział</w:t>
      </w:r>
      <w:r w:rsidR="000A27B2" w:rsidRPr="00935733">
        <w:rPr>
          <w:rFonts w:ascii="Arial" w:eastAsia="Times New Roman" w:hAnsi="Arial" w:cs="Arial"/>
          <w:kern w:val="1"/>
          <w:lang w:eastAsia="ar-SA"/>
        </w:rPr>
        <w:t>em Wykonawcy, kierownika budowy</w:t>
      </w:r>
      <w:r w:rsidR="00A95764" w:rsidRPr="00935733">
        <w:rPr>
          <w:rFonts w:ascii="Arial" w:eastAsia="Times New Roman" w:hAnsi="Arial" w:cs="Arial"/>
          <w:kern w:val="1"/>
          <w:lang w:eastAsia="ar-SA"/>
        </w:rPr>
        <w:t xml:space="preserve"> </w:t>
      </w:r>
      <w:r w:rsidR="001C3550" w:rsidRPr="00935733">
        <w:rPr>
          <w:rFonts w:ascii="Arial" w:eastAsia="Times New Roman" w:hAnsi="Arial" w:cs="Arial"/>
          <w:kern w:val="1"/>
          <w:lang w:eastAsia="ar-SA"/>
        </w:rPr>
        <w:br/>
      </w:r>
      <w:r w:rsidR="00301C7E" w:rsidRPr="00935733">
        <w:rPr>
          <w:rFonts w:ascii="Arial" w:eastAsia="Times New Roman" w:hAnsi="Arial" w:cs="Arial"/>
          <w:kern w:val="1"/>
          <w:lang w:eastAsia="ar-SA"/>
        </w:rPr>
        <w:t>oraz</w:t>
      </w:r>
      <w:r w:rsidR="00A95764" w:rsidRPr="00935733">
        <w:rPr>
          <w:rFonts w:ascii="Arial" w:eastAsia="Times New Roman" w:hAnsi="Arial" w:cs="Arial"/>
          <w:kern w:val="1"/>
          <w:lang w:eastAsia="ar-SA"/>
        </w:rPr>
        <w:t xml:space="preserve"> inspektor</w:t>
      </w:r>
      <w:r w:rsidR="000A27B2" w:rsidRPr="00935733">
        <w:rPr>
          <w:rFonts w:ascii="Arial" w:eastAsia="Times New Roman" w:hAnsi="Arial" w:cs="Arial"/>
          <w:kern w:val="1"/>
          <w:lang w:eastAsia="ar-SA"/>
        </w:rPr>
        <w:t>a</w:t>
      </w:r>
      <w:r w:rsidR="00A95764" w:rsidRPr="00935733">
        <w:rPr>
          <w:rFonts w:ascii="Arial" w:eastAsia="Times New Roman" w:hAnsi="Arial" w:cs="Arial"/>
          <w:kern w:val="1"/>
          <w:lang w:eastAsia="ar-SA"/>
        </w:rPr>
        <w:t xml:space="preserve"> nadzoru inwestorskiego</w:t>
      </w:r>
      <w:r w:rsidR="00301C7E" w:rsidRPr="00935733">
        <w:rPr>
          <w:rFonts w:ascii="Arial" w:eastAsia="Times New Roman" w:hAnsi="Arial" w:cs="Arial"/>
          <w:kern w:val="1"/>
          <w:lang w:eastAsia="ar-SA"/>
        </w:rPr>
        <w:t>.</w:t>
      </w:r>
    </w:p>
    <w:p w14:paraId="77E79955" w14:textId="77777777" w:rsidR="00A95764" w:rsidRPr="00935733"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935733">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935733"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jeżeli wady nadają się do usunięcia to:</w:t>
      </w:r>
    </w:p>
    <w:p w14:paraId="0E1E378D" w14:textId="77777777" w:rsidR="00A95764" w:rsidRPr="00935733"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może odmówić odbioru do czasu usunięcia wad,</w:t>
      </w:r>
    </w:p>
    <w:p w14:paraId="4F9A1644" w14:textId="77777777" w:rsidR="004D0617" w:rsidRPr="00935733" w:rsidRDefault="004D0617" w:rsidP="004D0617">
      <w:pPr>
        <w:widowControl w:val="0"/>
        <w:suppressAutoHyphens/>
        <w:spacing w:after="0" w:line="240" w:lineRule="auto"/>
        <w:ind w:left="1134"/>
        <w:jc w:val="both"/>
        <w:rPr>
          <w:rFonts w:ascii="Arial" w:eastAsia="Lucida Sans Unicode" w:hAnsi="Arial" w:cs="Arial"/>
          <w:kern w:val="1"/>
          <w:lang w:eastAsia="hi-IN" w:bidi="hi-IN"/>
        </w:rPr>
      </w:pPr>
    </w:p>
    <w:p w14:paraId="1CD7656E" w14:textId="12353C18" w:rsidR="00FF453A" w:rsidRPr="00935733"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jeżeli wady nie uniemożliwiają użytkowanie przedmiotu odbioru może dokonać </w:t>
      </w:r>
      <w:r w:rsidR="000A3A5F" w:rsidRPr="00935733">
        <w:rPr>
          <w:rFonts w:ascii="Arial" w:eastAsia="Lucida Sans Unicode" w:hAnsi="Arial" w:cs="Arial"/>
          <w:kern w:val="1"/>
          <w:lang w:eastAsia="hi-IN" w:bidi="hi-IN"/>
        </w:rPr>
        <w:t xml:space="preserve"> </w:t>
      </w:r>
      <w:r w:rsidRPr="00935733">
        <w:rPr>
          <w:rFonts w:ascii="Arial" w:eastAsia="Lucida Sans Unicode" w:hAnsi="Arial" w:cs="Arial"/>
          <w:kern w:val="1"/>
          <w:lang w:eastAsia="hi-IN" w:bidi="hi-IN"/>
        </w:rPr>
        <w:t>odbioru wyznaczając termin na usunięcie stwierdzonych wad,</w:t>
      </w:r>
    </w:p>
    <w:p w14:paraId="6946774F" w14:textId="77777777" w:rsidR="00A95764" w:rsidRPr="00935733"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jeżeli wady nie nadają się do usunięcia to:</w:t>
      </w:r>
    </w:p>
    <w:p w14:paraId="3E2B4B3C" w14:textId="06310315" w:rsidR="00FC3E65" w:rsidRPr="00935733"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jeżeli nie uniemożliwiają one użytkowania przedmiotu odbioru zgodnie </w:t>
      </w:r>
      <w:r w:rsidR="000A3A5F" w:rsidRPr="00935733">
        <w:rPr>
          <w:rFonts w:ascii="Arial" w:eastAsia="Lucida Sans Unicode" w:hAnsi="Arial" w:cs="Arial"/>
          <w:kern w:val="1"/>
          <w:lang w:eastAsia="hi-IN" w:bidi="hi-IN"/>
        </w:rPr>
        <w:t xml:space="preserve">  </w:t>
      </w:r>
      <w:r w:rsidRPr="00935733">
        <w:rPr>
          <w:rFonts w:ascii="Arial" w:eastAsia="Lucida Sans Unicode" w:hAnsi="Arial" w:cs="Arial"/>
          <w:kern w:val="1"/>
          <w:lang w:eastAsia="hi-IN" w:bidi="hi-IN"/>
        </w:rPr>
        <w:t>z przeznaczeniem, może obniżyć odpowiednio wynagrodzenie</w:t>
      </w:r>
      <w:r w:rsidR="007C0A41" w:rsidRPr="00935733">
        <w:rPr>
          <w:rFonts w:ascii="Arial" w:eastAsia="Lucida Sans Unicode" w:hAnsi="Arial" w:cs="Arial"/>
          <w:kern w:val="1"/>
          <w:lang w:eastAsia="hi-IN" w:bidi="hi-IN"/>
        </w:rPr>
        <w:t>,</w:t>
      </w:r>
    </w:p>
    <w:p w14:paraId="32617A71" w14:textId="28B87863" w:rsidR="00A95764" w:rsidRPr="00935733"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jeżeli wady uniemożliwiają użytkowanie zgodne z przeznaczeniem, może </w:t>
      </w:r>
      <w:r w:rsidR="001C3550" w:rsidRPr="00935733">
        <w:rPr>
          <w:rFonts w:ascii="Arial" w:eastAsia="Lucida Sans Unicode" w:hAnsi="Arial" w:cs="Arial"/>
          <w:kern w:val="1"/>
          <w:lang w:eastAsia="hi-IN" w:bidi="hi-IN"/>
        </w:rPr>
        <w:t xml:space="preserve">odstąpić </w:t>
      </w:r>
      <w:r w:rsidR="00412E69" w:rsidRPr="00935733">
        <w:rPr>
          <w:rFonts w:ascii="Arial" w:eastAsia="Lucida Sans Unicode" w:hAnsi="Arial" w:cs="Arial"/>
          <w:kern w:val="1"/>
          <w:lang w:eastAsia="hi-IN" w:bidi="hi-IN"/>
        </w:rPr>
        <w:br/>
        <w:t xml:space="preserve">       </w:t>
      </w:r>
      <w:r w:rsidR="001C3550" w:rsidRPr="00935733">
        <w:rPr>
          <w:rFonts w:ascii="Arial" w:eastAsia="Lucida Sans Unicode" w:hAnsi="Arial" w:cs="Arial"/>
          <w:kern w:val="1"/>
          <w:lang w:eastAsia="hi-IN" w:bidi="hi-IN"/>
        </w:rPr>
        <w:t>od</w:t>
      </w:r>
      <w:r w:rsidRPr="00935733">
        <w:rPr>
          <w:rFonts w:ascii="Arial" w:eastAsia="Lucida Sans Unicode" w:hAnsi="Arial" w:cs="Arial"/>
          <w:kern w:val="1"/>
          <w:lang w:eastAsia="hi-IN" w:bidi="hi-IN"/>
        </w:rPr>
        <w:t xml:space="preserve"> umowy lub żądać wykonania przedmiotu odbioru po raz drugi.</w:t>
      </w:r>
    </w:p>
    <w:p w14:paraId="60A30130" w14:textId="77777777" w:rsidR="00A95764" w:rsidRPr="00935733" w:rsidRDefault="00A95764" w:rsidP="00723D69">
      <w:pPr>
        <w:widowControl w:val="0"/>
        <w:numPr>
          <w:ilvl w:val="0"/>
          <w:numId w:val="38"/>
        </w:numPr>
        <w:suppressAutoHyphens/>
        <w:spacing w:after="0" w:line="240" w:lineRule="auto"/>
        <w:ind w:left="284" w:hanging="426"/>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935733"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935733"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935733">
        <w:rPr>
          <w:rFonts w:ascii="Arial" w:eastAsia="Times New Roman" w:hAnsi="Arial" w:cs="Arial"/>
          <w:lang w:eastAsia="pl-PL"/>
        </w:rPr>
        <w:t>§ 16.</w:t>
      </w:r>
    </w:p>
    <w:p w14:paraId="150B6C82" w14:textId="77777777" w:rsidR="00A95764" w:rsidRPr="00935733"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935733">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935733"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935733">
        <w:rPr>
          <w:rFonts w:ascii="Arial" w:eastAsia="Lucida Sans Unicode" w:hAnsi="Arial" w:cs="Arial"/>
          <w:iCs/>
          <w:kern w:val="1"/>
          <w:lang w:eastAsia="hi-IN" w:bidi="hi-IN"/>
        </w:rPr>
        <w:t xml:space="preserve">Na dzień odbioru usunięcia wad Wykonawca przygotuje stosowne dokumenty określone  </w:t>
      </w:r>
      <w:r w:rsidRPr="00935733">
        <w:rPr>
          <w:rFonts w:ascii="Arial" w:eastAsia="Lucida Sans Unicode" w:hAnsi="Arial" w:cs="Arial"/>
          <w:iCs/>
          <w:kern w:val="1"/>
          <w:lang w:eastAsia="hi-IN" w:bidi="hi-IN"/>
        </w:rPr>
        <w:br/>
        <w:t>w § 1</w:t>
      </w:r>
      <w:r w:rsidR="001935AB" w:rsidRPr="00935733">
        <w:rPr>
          <w:rFonts w:ascii="Arial" w:eastAsia="Lucida Sans Unicode" w:hAnsi="Arial" w:cs="Arial"/>
          <w:iCs/>
          <w:kern w:val="1"/>
          <w:lang w:eastAsia="hi-IN" w:bidi="hi-IN"/>
        </w:rPr>
        <w:t>5</w:t>
      </w:r>
      <w:r w:rsidRPr="00935733">
        <w:rPr>
          <w:rFonts w:ascii="Arial" w:eastAsia="Lucida Sans Unicode" w:hAnsi="Arial" w:cs="Arial"/>
          <w:iCs/>
          <w:kern w:val="1"/>
          <w:lang w:eastAsia="hi-IN" w:bidi="hi-IN"/>
        </w:rPr>
        <w:t xml:space="preserve"> ust.</w:t>
      </w:r>
      <w:r w:rsidR="00E070CA" w:rsidRPr="00935733">
        <w:rPr>
          <w:rFonts w:ascii="Arial" w:eastAsia="Lucida Sans Unicode" w:hAnsi="Arial" w:cs="Arial"/>
          <w:iCs/>
          <w:kern w:val="1"/>
          <w:lang w:eastAsia="hi-IN" w:bidi="hi-IN"/>
        </w:rPr>
        <w:t xml:space="preserve"> </w:t>
      </w:r>
      <w:r w:rsidRPr="00935733">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935733"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935733">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935733">
        <w:rPr>
          <w:rFonts w:ascii="Arial" w:eastAsia="Lucida Sans Unicode" w:hAnsi="Arial" w:cs="Arial"/>
          <w:iCs/>
          <w:kern w:val="1"/>
          <w:lang w:eastAsia="hi-IN" w:bidi="hi-IN"/>
        </w:rPr>
        <w:t xml:space="preserve">w terminie </w:t>
      </w:r>
      <w:r w:rsidRPr="00935733">
        <w:rPr>
          <w:rFonts w:ascii="Arial" w:eastAsia="Lucida Sans Unicode" w:hAnsi="Arial" w:cs="Arial"/>
          <w:iCs/>
          <w:kern w:val="1"/>
          <w:lang w:eastAsia="hi-IN" w:bidi="hi-IN"/>
        </w:rPr>
        <w:t>określonym w protokole odbioru.</w:t>
      </w:r>
    </w:p>
    <w:p w14:paraId="6140739B" w14:textId="77777777" w:rsidR="00A95764" w:rsidRPr="00935733"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935733"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935733">
        <w:rPr>
          <w:rFonts w:ascii="Arial" w:eastAsia="Lucida Sans Unicode" w:hAnsi="Arial" w:cs="Arial"/>
          <w:kern w:val="1"/>
          <w:lang w:eastAsia="hi-IN" w:bidi="hi-IN"/>
        </w:rPr>
        <w:t xml:space="preserve">Zamawiający dokona odbioru robót </w:t>
      </w:r>
      <w:r w:rsidRPr="00935733">
        <w:rPr>
          <w:rFonts w:ascii="Arial" w:eastAsia="Lucida Sans Unicode" w:hAnsi="Arial" w:cs="Arial"/>
          <w:iCs/>
          <w:kern w:val="1"/>
          <w:lang w:eastAsia="hi-IN" w:bidi="hi-IN"/>
        </w:rPr>
        <w:t>związanych z usunięciem wad</w:t>
      </w:r>
      <w:r w:rsidRPr="00935733">
        <w:rPr>
          <w:rFonts w:ascii="Arial" w:eastAsia="Lucida Sans Unicode" w:hAnsi="Arial" w:cs="Arial"/>
          <w:kern w:val="1"/>
          <w:lang w:eastAsia="hi-IN" w:bidi="hi-IN"/>
        </w:rPr>
        <w:t xml:space="preserve"> z udziałem Wykonawcy, kierownika budowy, inspektora</w:t>
      </w:r>
      <w:r w:rsidR="00B64B3D" w:rsidRPr="00935733">
        <w:rPr>
          <w:rFonts w:ascii="Arial" w:eastAsia="Lucida Sans Unicode" w:hAnsi="Arial" w:cs="Arial"/>
          <w:kern w:val="1"/>
          <w:lang w:eastAsia="hi-IN" w:bidi="hi-IN"/>
        </w:rPr>
        <w:t xml:space="preserve"> nadzoru inwestorskiego.</w:t>
      </w:r>
    </w:p>
    <w:p w14:paraId="1B7E20F0" w14:textId="178CC2AC" w:rsidR="009D0070" w:rsidRPr="00935733"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935733">
        <w:rPr>
          <w:rFonts w:ascii="Arial" w:eastAsia="Lucida Sans Unicode" w:hAnsi="Arial" w:cs="Arial"/>
          <w:kern w:val="1"/>
          <w:lang w:eastAsia="hi-IN" w:bidi="hi-IN"/>
        </w:rPr>
        <w:t>7</w:t>
      </w:r>
      <w:r w:rsidRPr="00935733">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935733">
        <w:rPr>
          <w:rFonts w:ascii="Arial" w:eastAsia="Lucida Sans Unicode" w:hAnsi="Arial" w:cs="Arial"/>
          <w:kern w:val="1"/>
          <w:lang w:eastAsia="hi-IN" w:bidi="hi-IN"/>
        </w:rPr>
        <w:t xml:space="preserve"> / e-mailowym</w:t>
      </w:r>
      <w:r w:rsidRPr="00935733">
        <w:rPr>
          <w:rFonts w:ascii="Arial" w:eastAsia="Lucida Sans Unicode" w:hAnsi="Arial" w:cs="Arial"/>
          <w:kern w:val="1"/>
          <w:lang w:eastAsia="hi-IN" w:bidi="hi-IN"/>
        </w:rPr>
        <w:t xml:space="preserve">        </w:t>
      </w:r>
      <w:r w:rsidR="00DA03F0" w:rsidRPr="00935733">
        <w:rPr>
          <w:rFonts w:ascii="Arial" w:eastAsia="Lucida Sans Unicode" w:hAnsi="Arial" w:cs="Arial"/>
          <w:kern w:val="1"/>
          <w:lang w:eastAsia="hi-IN" w:bidi="hi-IN"/>
        </w:rPr>
        <w:br/>
      </w:r>
      <w:r w:rsidRPr="00935733">
        <w:rPr>
          <w:rFonts w:ascii="Arial" w:eastAsia="Lucida Sans Unicode" w:hAnsi="Arial" w:cs="Arial"/>
          <w:kern w:val="1"/>
          <w:lang w:eastAsia="hi-IN" w:bidi="hi-IN"/>
        </w:rPr>
        <w:t xml:space="preserve"> </w:t>
      </w:r>
      <w:r w:rsidR="00E070CA" w:rsidRPr="00935733">
        <w:rPr>
          <w:rFonts w:ascii="Arial" w:eastAsia="Lucida Sans Unicode" w:hAnsi="Arial" w:cs="Arial"/>
          <w:kern w:val="1"/>
          <w:lang w:eastAsia="hi-IN" w:bidi="hi-IN"/>
        </w:rPr>
        <w:t xml:space="preserve">zgłoszeniem </w:t>
      </w:r>
      <w:r w:rsidRPr="00935733">
        <w:rPr>
          <w:rFonts w:ascii="Arial" w:eastAsia="Lucida Sans Unicode" w:hAnsi="Arial" w:cs="Arial"/>
          <w:kern w:val="1"/>
          <w:lang w:eastAsia="hi-IN" w:bidi="hi-IN"/>
        </w:rPr>
        <w:t>o gotowości do odbioru, złożonym Zamawiające</w:t>
      </w:r>
      <w:r w:rsidR="00E070CA" w:rsidRPr="00935733">
        <w:rPr>
          <w:rFonts w:ascii="Arial" w:eastAsia="Lucida Sans Unicode" w:hAnsi="Arial" w:cs="Arial"/>
          <w:kern w:val="1"/>
          <w:lang w:eastAsia="hi-IN" w:bidi="hi-IN"/>
        </w:rPr>
        <w:t>mu</w:t>
      </w:r>
      <w:r w:rsidRPr="00935733">
        <w:rPr>
          <w:rFonts w:ascii="Arial" w:eastAsia="Lucida Sans Unicode" w:hAnsi="Arial" w:cs="Arial"/>
          <w:kern w:val="1"/>
          <w:lang w:eastAsia="hi-IN" w:bidi="hi-IN"/>
        </w:rPr>
        <w:t>.</w:t>
      </w:r>
    </w:p>
    <w:p w14:paraId="0FE243AA" w14:textId="1E713D80" w:rsidR="00D115A4" w:rsidRPr="00935733"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935733"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935733" w:rsidRDefault="0072779E" w:rsidP="00D115A4">
      <w:pPr>
        <w:widowControl w:val="0"/>
        <w:suppressAutoHyphens/>
        <w:spacing w:after="0" w:line="240" w:lineRule="auto"/>
        <w:ind w:right="-48"/>
        <w:jc w:val="center"/>
        <w:rPr>
          <w:rFonts w:ascii="Arial" w:eastAsia="Times New Roman" w:hAnsi="Arial" w:cs="Arial"/>
          <w:lang w:eastAsia="pl-PL"/>
        </w:rPr>
      </w:pPr>
      <w:r w:rsidRPr="00935733">
        <w:rPr>
          <w:rFonts w:ascii="Arial" w:eastAsia="Times New Roman" w:hAnsi="Arial" w:cs="Arial"/>
          <w:lang w:eastAsia="pl-PL"/>
        </w:rPr>
        <w:t>§ 17.</w:t>
      </w:r>
    </w:p>
    <w:p w14:paraId="60E0A6B3" w14:textId="47ADF7E2" w:rsidR="00D115A4" w:rsidRPr="00935733"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 xml:space="preserve">Strony postanawiają, że kary umowne, będą naliczane w następujących wypadkach </w:t>
      </w:r>
      <w:r w:rsidR="00AD4229" w:rsidRPr="00935733">
        <w:rPr>
          <w:rFonts w:ascii="Arial" w:eastAsia="Times New Roman" w:hAnsi="Arial" w:cs="Arial"/>
          <w:lang w:eastAsia="pl-PL"/>
        </w:rPr>
        <w:br/>
      </w:r>
      <w:r w:rsidRPr="00935733">
        <w:rPr>
          <w:rFonts w:ascii="Arial" w:eastAsia="Times New Roman" w:hAnsi="Arial" w:cs="Arial"/>
          <w:lang w:eastAsia="pl-PL"/>
        </w:rPr>
        <w:t>i wysokościach:</w:t>
      </w:r>
    </w:p>
    <w:p w14:paraId="2567FDF1" w14:textId="77777777" w:rsidR="00D115A4" w:rsidRPr="00935733"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935733">
        <w:rPr>
          <w:rFonts w:ascii="Arial" w:eastAsia="Times New Roman" w:hAnsi="Arial" w:cs="Arial"/>
          <w:lang w:eastAsia="pl-PL"/>
        </w:rPr>
        <w:t>Wykonawca zapłaci Zamawiającemu kary umowne:</w:t>
      </w:r>
    </w:p>
    <w:p w14:paraId="2185C305" w14:textId="18FFD3FB" w:rsidR="00D115A4" w:rsidRPr="00935733"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935733">
        <w:rPr>
          <w:rFonts w:ascii="Arial" w:eastAsia="Times New Roman" w:hAnsi="Arial" w:cs="Arial"/>
          <w:lang w:eastAsia="pl-PL"/>
        </w:rPr>
        <w:t xml:space="preserve">za </w:t>
      </w:r>
      <w:r w:rsidR="007C0A41" w:rsidRPr="00935733">
        <w:rPr>
          <w:rFonts w:ascii="Arial" w:eastAsia="Times New Roman" w:hAnsi="Arial" w:cs="Arial"/>
          <w:lang w:eastAsia="pl-PL"/>
        </w:rPr>
        <w:t>zwłokę</w:t>
      </w:r>
      <w:r w:rsidRPr="00935733">
        <w:rPr>
          <w:rFonts w:ascii="Arial" w:eastAsia="Times New Roman" w:hAnsi="Arial" w:cs="Arial"/>
          <w:lang w:eastAsia="pl-PL"/>
        </w:rPr>
        <w:t xml:space="preserve"> w wykonaniu określonego w umowie przedmiotu zamówienia                       </w:t>
      </w:r>
      <w:r w:rsidR="00214E3E" w:rsidRPr="00935733">
        <w:rPr>
          <w:rFonts w:ascii="Arial" w:eastAsia="Times New Roman" w:hAnsi="Arial" w:cs="Arial"/>
          <w:lang w:eastAsia="pl-PL"/>
        </w:rPr>
        <w:br/>
      </w:r>
      <w:r w:rsidR="00DD4B31" w:rsidRPr="00935733">
        <w:rPr>
          <w:rFonts w:ascii="Arial" w:eastAsia="Times New Roman" w:hAnsi="Arial" w:cs="Arial"/>
          <w:lang w:eastAsia="pl-PL"/>
        </w:rPr>
        <w:t xml:space="preserve">  – w wysokości 0,2</w:t>
      </w:r>
      <w:r w:rsidRPr="00935733">
        <w:rPr>
          <w:rFonts w:ascii="Arial" w:eastAsia="Times New Roman" w:hAnsi="Arial" w:cs="Arial"/>
          <w:lang w:eastAsia="pl-PL"/>
        </w:rPr>
        <w:t xml:space="preserve">% całkowitego wynagrodzenia brutto, określonego w § 3 ust. 1,                                 za każdy dzień </w:t>
      </w:r>
      <w:r w:rsidR="006C1525" w:rsidRPr="00935733">
        <w:rPr>
          <w:rFonts w:ascii="Arial" w:eastAsia="Times New Roman" w:hAnsi="Arial" w:cs="Arial"/>
          <w:lang w:eastAsia="pl-PL"/>
        </w:rPr>
        <w:t>zwłoki</w:t>
      </w:r>
      <w:r w:rsidRPr="00935733">
        <w:rPr>
          <w:rFonts w:ascii="Arial" w:eastAsia="Times New Roman" w:hAnsi="Arial" w:cs="Arial"/>
          <w:lang w:eastAsia="pl-PL"/>
        </w:rPr>
        <w:t xml:space="preserve">, </w:t>
      </w:r>
    </w:p>
    <w:p w14:paraId="239760B3" w14:textId="6BF5E845" w:rsidR="00D115A4" w:rsidRPr="00935733"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935733">
        <w:rPr>
          <w:rFonts w:ascii="Arial" w:eastAsia="Times New Roman" w:hAnsi="Arial" w:cs="Arial"/>
          <w:lang w:eastAsia="pl-PL"/>
        </w:rPr>
        <w:t xml:space="preserve">za </w:t>
      </w:r>
      <w:r w:rsidR="007C0A41" w:rsidRPr="00935733">
        <w:rPr>
          <w:rFonts w:ascii="Arial" w:eastAsia="Times New Roman" w:hAnsi="Arial" w:cs="Arial"/>
          <w:lang w:eastAsia="pl-PL"/>
        </w:rPr>
        <w:t>zwłokę</w:t>
      </w:r>
      <w:r w:rsidRPr="00935733">
        <w:rPr>
          <w:rFonts w:ascii="Arial" w:eastAsia="Times New Roman" w:hAnsi="Arial" w:cs="Arial"/>
          <w:lang w:eastAsia="pl-PL"/>
        </w:rPr>
        <w:t xml:space="preserve"> w usunięciu wad stwierdzonych przy odbiorze </w:t>
      </w:r>
      <w:r w:rsidR="00CE4774" w:rsidRPr="00935733">
        <w:rPr>
          <w:rFonts w:ascii="Arial" w:eastAsia="Times New Roman" w:hAnsi="Arial" w:cs="Arial"/>
          <w:lang w:eastAsia="pl-PL"/>
        </w:rPr>
        <w:t>częściowym/</w:t>
      </w:r>
      <w:r w:rsidRPr="00935733">
        <w:rPr>
          <w:rFonts w:ascii="Arial" w:eastAsia="Times New Roman" w:hAnsi="Arial" w:cs="Arial"/>
          <w:lang w:eastAsia="pl-PL"/>
        </w:rPr>
        <w:t xml:space="preserve">końcowym lub                       </w:t>
      </w:r>
      <w:r w:rsidR="00214E3E" w:rsidRPr="00935733">
        <w:rPr>
          <w:rFonts w:ascii="Arial" w:eastAsia="Times New Roman" w:hAnsi="Arial" w:cs="Arial"/>
          <w:lang w:eastAsia="pl-PL"/>
        </w:rPr>
        <w:br/>
      </w:r>
      <w:r w:rsidRPr="00935733">
        <w:rPr>
          <w:rFonts w:ascii="Arial" w:eastAsia="Times New Roman" w:hAnsi="Arial" w:cs="Arial"/>
          <w:lang w:eastAsia="pl-PL"/>
        </w:rPr>
        <w:t>w okresie ręk</w:t>
      </w:r>
      <w:r w:rsidR="00DD4B31" w:rsidRPr="00935733">
        <w:rPr>
          <w:rFonts w:ascii="Arial" w:eastAsia="Times New Roman" w:hAnsi="Arial" w:cs="Arial"/>
          <w:lang w:eastAsia="pl-PL"/>
        </w:rPr>
        <w:t xml:space="preserve">ojmi za wady - w </w:t>
      </w:r>
      <w:r w:rsidR="001C3550" w:rsidRPr="00935733">
        <w:rPr>
          <w:rFonts w:ascii="Arial" w:eastAsia="Times New Roman" w:hAnsi="Arial" w:cs="Arial"/>
          <w:lang w:eastAsia="pl-PL"/>
        </w:rPr>
        <w:t>wysokości 0</w:t>
      </w:r>
      <w:r w:rsidR="00DD4B31" w:rsidRPr="00935733">
        <w:rPr>
          <w:rFonts w:ascii="Arial" w:eastAsia="Times New Roman" w:hAnsi="Arial" w:cs="Arial"/>
          <w:lang w:eastAsia="pl-PL"/>
        </w:rPr>
        <w:t>,2</w:t>
      </w:r>
      <w:r w:rsidRPr="00935733">
        <w:rPr>
          <w:rFonts w:ascii="Arial" w:eastAsia="Times New Roman" w:hAnsi="Arial" w:cs="Arial"/>
          <w:lang w:eastAsia="pl-PL"/>
        </w:rPr>
        <w:t xml:space="preserve">% całkowitego wynagrodzenia brutto, określonego w § 3 ust. 1, za każdy dzień </w:t>
      </w:r>
      <w:r w:rsidR="006C1525" w:rsidRPr="00935733">
        <w:rPr>
          <w:rFonts w:ascii="Arial" w:eastAsia="Times New Roman" w:hAnsi="Arial" w:cs="Arial"/>
          <w:lang w:eastAsia="pl-PL"/>
        </w:rPr>
        <w:t>zwłoki</w:t>
      </w:r>
      <w:r w:rsidRPr="00935733">
        <w:rPr>
          <w:rFonts w:ascii="Arial" w:eastAsia="Times New Roman" w:hAnsi="Arial" w:cs="Arial"/>
          <w:lang w:eastAsia="pl-PL"/>
        </w:rPr>
        <w:t xml:space="preserve"> liczony od dnia wyznaczonego </w:t>
      </w:r>
      <w:r w:rsidR="00214E3E" w:rsidRPr="00935733">
        <w:rPr>
          <w:rFonts w:ascii="Arial" w:eastAsia="Times New Roman" w:hAnsi="Arial" w:cs="Arial"/>
          <w:lang w:eastAsia="pl-PL"/>
        </w:rPr>
        <w:br/>
      </w:r>
      <w:r w:rsidRPr="00935733">
        <w:rPr>
          <w:rFonts w:ascii="Arial" w:eastAsia="Times New Roman" w:hAnsi="Arial" w:cs="Arial"/>
          <w:lang w:eastAsia="pl-PL"/>
        </w:rPr>
        <w:t>na usunięcie wad,</w:t>
      </w:r>
    </w:p>
    <w:p w14:paraId="01656A41" w14:textId="18FAEF82" w:rsidR="00D115A4" w:rsidRPr="00935733"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935733">
        <w:rPr>
          <w:rFonts w:ascii="Arial" w:eastAsia="Times New Roman" w:hAnsi="Arial" w:cs="Arial"/>
          <w:lang w:eastAsia="pl-PL"/>
        </w:rPr>
        <w:t>za odstąpienie</w:t>
      </w:r>
      <w:r w:rsidR="00D115A4" w:rsidRPr="00935733">
        <w:rPr>
          <w:rFonts w:ascii="Arial" w:eastAsia="Times New Roman" w:hAnsi="Arial" w:cs="Arial"/>
          <w:lang w:eastAsia="pl-PL"/>
        </w:rPr>
        <w:t xml:space="preserve"> od umowy z przyczyn zależnych od Wykonawcy - w wysokości              </w:t>
      </w:r>
      <w:r w:rsidR="00214E3E" w:rsidRPr="00935733">
        <w:rPr>
          <w:rFonts w:ascii="Arial" w:eastAsia="Times New Roman" w:hAnsi="Arial" w:cs="Arial"/>
          <w:lang w:eastAsia="pl-PL"/>
        </w:rPr>
        <w:br/>
      </w:r>
      <w:r w:rsidR="00DD4B31" w:rsidRPr="00935733">
        <w:rPr>
          <w:rFonts w:ascii="Arial" w:eastAsia="Times New Roman" w:hAnsi="Arial" w:cs="Arial"/>
          <w:lang w:eastAsia="pl-PL"/>
        </w:rPr>
        <w:t>20</w:t>
      </w:r>
      <w:r w:rsidR="00D115A4" w:rsidRPr="00935733">
        <w:rPr>
          <w:rFonts w:ascii="Arial" w:eastAsia="Times New Roman" w:hAnsi="Arial" w:cs="Arial"/>
          <w:lang w:eastAsia="pl-PL"/>
        </w:rPr>
        <w:t>% całkowitego wynagrodzenia brutto, określonego w § 3 ust. 1,</w:t>
      </w:r>
    </w:p>
    <w:p w14:paraId="2AA9EE12" w14:textId="56F4DA5C" w:rsidR="00D115A4" w:rsidRPr="00935733"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935733">
        <w:rPr>
          <w:rFonts w:ascii="Arial" w:eastAsia="Times New Roman" w:hAnsi="Arial" w:cs="Arial"/>
          <w:lang w:eastAsia="pl-PL"/>
        </w:rPr>
        <w:t>za niezłożenie dokumentów, o których mowa w § 1</w:t>
      </w:r>
      <w:r w:rsidR="00B31C90" w:rsidRPr="00935733">
        <w:rPr>
          <w:rFonts w:ascii="Arial" w:eastAsia="Times New Roman" w:hAnsi="Arial" w:cs="Arial"/>
          <w:lang w:eastAsia="pl-PL"/>
        </w:rPr>
        <w:t>1</w:t>
      </w:r>
      <w:r w:rsidRPr="00935733">
        <w:rPr>
          <w:rFonts w:ascii="Arial" w:eastAsia="Times New Roman" w:hAnsi="Arial" w:cs="Arial"/>
          <w:lang w:eastAsia="pl-PL"/>
        </w:rPr>
        <w:t xml:space="preserve"> ust. </w:t>
      </w:r>
      <w:r w:rsidR="004968A5" w:rsidRPr="00935733">
        <w:rPr>
          <w:rFonts w:ascii="Arial" w:eastAsia="Times New Roman" w:hAnsi="Arial" w:cs="Arial"/>
          <w:lang w:eastAsia="pl-PL"/>
        </w:rPr>
        <w:t>4</w:t>
      </w:r>
      <w:r w:rsidRPr="00935733">
        <w:rPr>
          <w:rFonts w:ascii="Arial" w:eastAsia="Times New Roman" w:hAnsi="Arial" w:cs="Arial"/>
          <w:lang w:eastAsia="pl-PL"/>
        </w:rPr>
        <w:t xml:space="preserve"> i ust. </w:t>
      </w:r>
      <w:r w:rsidR="004968A5" w:rsidRPr="00935733">
        <w:rPr>
          <w:rFonts w:ascii="Arial" w:eastAsia="Times New Roman" w:hAnsi="Arial" w:cs="Arial"/>
          <w:lang w:eastAsia="pl-PL"/>
        </w:rPr>
        <w:t>5</w:t>
      </w:r>
      <w:r w:rsidRPr="00935733">
        <w:rPr>
          <w:rFonts w:ascii="Arial" w:eastAsia="Times New Roman" w:hAnsi="Arial" w:cs="Arial"/>
          <w:lang w:eastAsia="pl-PL"/>
        </w:rPr>
        <w:t>, Zamawiający naliczy karę umowną w wysokości</w:t>
      </w:r>
      <w:r w:rsidR="00645699" w:rsidRPr="00935733">
        <w:rPr>
          <w:rFonts w:ascii="Arial" w:eastAsia="Times New Roman" w:hAnsi="Arial" w:cs="Arial"/>
          <w:lang w:eastAsia="pl-PL"/>
        </w:rPr>
        <w:t xml:space="preserve"> </w:t>
      </w:r>
      <w:r w:rsidR="006C1525" w:rsidRPr="00935733">
        <w:rPr>
          <w:rFonts w:ascii="Arial" w:eastAsia="Times New Roman" w:hAnsi="Arial" w:cs="Arial"/>
          <w:lang w:eastAsia="pl-PL"/>
        </w:rPr>
        <w:t>1</w:t>
      </w:r>
      <w:r w:rsidR="00AA3353" w:rsidRPr="00935733">
        <w:rPr>
          <w:rFonts w:ascii="Arial" w:eastAsia="Times New Roman" w:hAnsi="Arial" w:cs="Arial"/>
          <w:lang w:eastAsia="pl-PL"/>
        </w:rPr>
        <w:t xml:space="preserve"> </w:t>
      </w:r>
      <w:r w:rsidR="006C1525" w:rsidRPr="00935733">
        <w:rPr>
          <w:rFonts w:ascii="Arial" w:eastAsia="Times New Roman" w:hAnsi="Arial" w:cs="Arial"/>
          <w:lang w:eastAsia="pl-PL"/>
        </w:rPr>
        <w:t>000,00 zł brutto za każdy przypadek</w:t>
      </w:r>
      <w:r w:rsidRPr="00935733">
        <w:rPr>
          <w:rFonts w:ascii="Arial" w:eastAsia="Times New Roman" w:hAnsi="Arial" w:cs="Arial"/>
          <w:lang w:eastAsia="pl-PL"/>
        </w:rPr>
        <w:t>,</w:t>
      </w:r>
    </w:p>
    <w:p w14:paraId="541EF3B1" w14:textId="2BA078A7" w:rsidR="00AA090E" w:rsidRPr="00935733"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935733">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935733">
        <w:rPr>
          <w:rFonts w:ascii="Arial" w:eastAsia="Times New Roman" w:hAnsi="Arial" w:cs="Arial"/>
          <w:lang w:eastAsia="pl-PL"/>
        </w:rPr>
        <w:t>500,00 zł brutto</w:t>
      </w:r>
      <w:r w:rsidRPr="00935733">
        <w:rPr>
          <w:rFonts w:ascii="Arial" w:eastAsia="Times New Roman" w:hAnsi="Arial" w:cs="Arial"/>
          <w:lang w:eastAsia="pl-PL"/>
        </w:rPr>
        <w:t xml:space="preserve"> za każdy stwierdzony przypadek</w:t>
      </w:r>
      <w:r w:rsidR="00645699" w:rsidRPr="00935733">
        <w:rPr>
          <w:rFonts w:ascii="Arial" w:eastAsia="Times New Roman" w:hAnsi="Arial" w:cs="Arial"/>
          <w:lang w:eastAsia="pl-PL"/>
        </w:rPr>
        <w:t>,</w:t>
      </w:r>
    </w:p>
    <w:p w14:paraId="5C2B189C" w14:textId="77777777" w:rsidR="00775C26" w:rsidRPr="00935733" w:rsidRDefault="00775C26" w:rsidP="00775C26">
      <w:pPr>
        <w:widowControl w:val="0"/>
        <w:suppressAutoHyphens/>
        <w:spacing w:after="0" w:line="240" w:lineRule="auto"/>
        <w:ind w:left="1134"/>
        <w:jc w:val="both"/>
        <w:rPr>
          <w:rFonts w:ascii="Arial" w:eastAsia="Times New Roman" w:hAnsi="Arial" w:cs="Arial"/>
          <w:lang w:eastAsia="pl-PL"/>
        </w:rPr>
      </w:pPr>
    </w:p>
    <w:p w14:paraId="16FA29E7" w14:textId="7899CBB8" w:rsidR="006F57B2" w:rsidRPr="00935733"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935733">
        <w:rPr>
          <w:rFonts w:ascii="Arial" w:eastAsia="Times New Roman" w:hAnsi="Arial" w:cs="Arial"/>
          <w:lang w:eastAsia="pl-PL"/>
        </w:rPr>
        <w:t>za zwłokę w przekazaniu Zamawiającemu inwentaryzacji geodezyjnej powykonawczej, przyjętej do państwowego zasobu dokumentacji geodezyjnej i kartograficznej</w:t>
      </w:r>
      <w:r w:rsidR="00C54863" w:rsidRPr="00935733">
        <w:rPr>
          <w:rFonts w:ascii="Arial" w:eastAsia="Times New Roman" w:hAnsi="Arial" w:cs="Arial"/>
          <w:lang w:eastAsia="pl-PL"/>
        </w:rPr>
        <w:br/>
      </w:r>
      <w:r w:rsidRPr="00935733">
        <w:rPr>
          <w:rFonts w:ascii="Arial" w:eastAsia="Times New Roman" w:hAnsi="Arial" w:cs="Arial"/>
          <w:lang w:eastAsia="pl-PL"/>
        </w:rPr>
        <w:t>–</w:t>
      </w:r>
      <w:r w:rsidR="00C54863" w:rsidRPr="00935733">
        <w:rPr>
          <w:rFonts w:ascii="Arial" w:eastAsia="Times New Roman" w:hAnsi="Arial" w:cs="Arial"/>
          <w:lang w:eastAsia="pl-PL"/>
        </w:rPr>
        <w:t xml:space="preserve"> </w:t>
      </w:r>
      <w:r w:rsidRPr="00935733">
        <w:rPr>
          <w:rFonts w:ascii="Arial" w:eastAsia="Times New Roman" w:hAnsi="Arial" w:cs="Arial"/>
          <w:lang w:eastAsia="pl-PL"/>
        </w:rPr>
        <w:t>w wysokości 0,0</w:t>
      </w:r>
      <w:r w:rsidR="00DD4B31" w:rsidRPr="00935733">
        <w:rPr>
          <w:rFonts w:ascii="Arial" w:eastAsia="Times New Roman" w:hAnsi="Arial" w:cs="Arial"/>
          <w:lang w:eastAsia="pl-PL"/>
        </w:rPr>
        <w:t>1</w:t>
      </w:r>
      <w:r w:rsidRPr="00935733">
        <w:rPr>
          <w:rFonts w:ascii="Arial" w:eastAsia="Times New Roman" w:hAnsi="Arial" w:cs="Arial"/>
          <w:lang w:eastAsia="pl-PL"/>
        </w:rPr>
        <w:t>% kwoty brutto, o której mowa w § 3 ust. 1, za każdy dzień zwłoki,</w:t>
      </w:r>
    </w:p>
    <w:p w14:paraId="15BCBF6E" w14:textId="58FC06B4" w:rsidR="009A06FF" w:rsidRPr="00935733"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935733">
        <w:rPr>
          <w:rFonts w:ascii="Arial" w:eastAsia="Times New Roman" w:hAnsi="Arial" w:cs="Arial"/>
          <w:lang w:eastAsia="pl-PL"/>
        </w:rPr>
        <w:t>w wypadkach i wysokości określonych w § 1</w:t>
      </w:r>
      <w:r w:rsidR="001935AB" w:rsidRPr="00935733">
        <w:rPr>
          <w:rFonts w:ascii="Arial" w:eastAsia="Times New Roman" w:hAnsi="Arial" w:cs="Arial"/>
          <w:lang w:eastAsia="pl-PL"/>
        </w:rPr>
        <w:t>4</w:t>
      </w:r>
      <w:r w:rsidRPr="00935733">
        <w:rPr>
          <w:rFonts w:ascii="Arial" w:eastAsia="Times New Roman" w:hAnsi="Arial" w:cs="Arial"/>
          <w:lang w:eastAsia="pl-PL"/>
        </w:rPr>
        <w:t xml:space="preserve"> ust. 13</w:t>
      </w:r>
      <w:r w:rsidR="0072779E" w:rsidRPr="00935733">
        <w:rPr>
          <w:rFonts w:ascii="Arial" w:eastAsia="Times New Roman" w:hAnsi="Arial" w:cs="Arial"/>
          <w:lang w:eastAsia="pl-PL"/>
        </w:rPr>
        <w:t>,</w:t>
      </w:r>
    </w:p>
    <w:p w14:paraId="0A9D0984" w14:textId="77777777" w:rsidR="004D0617" w:rsidRPr="00935733" w:rsidRDefault="004D0617" w:rsidP="004D0617">
      <w:pPr>
        <w:widowControl w:val="0"/>
        <w:suppressAutoHyphens/>
        <w:spacing w:after="0" w:line="240" w:lineRule="auto"/>
        <w:ind w:left="1134"/>
        <w:jc w:val="both"/>
        <w:rPr>
          <w:rFonts w:ascii="Arial" w:eastAsia="Times New Roman" w:hAnsi="Arial" w:cs="Arial"/>
          <w:lang w:eastAsia="pl-PL"/>
        </w:rPr>
      </w:pPr>
    </w:p>
    <w:p w14:paraId="2A25DBAF" w14:textId="2C956BF6" w:rsidR="0072779E" w:rsidRPr="00935733" w:rsidRDefault="0072779E" w:rsidP="0072779E">
      <w:pPr>
        <w:pStyle w:val="Tekstpodstawowywcity22"/>
        <w:numPr>
          <w:ilvl w:val="0"/>
          <w:numId w:val="17"/>
        </w:numPr>
        <w:ind w:left="1134" w:hanging="283"/>
        <w:rPr>
          <w:szCs w:val="22"/>
        </w:rPr>
      </w:pPr>
      <w:r w:rsidRPr="00935733">
        <w:rPr>
          <w:szCs w:val="22"/>
        </w:rPr>
        <w:t>za niedopełnienie obowiązku, o którym mowa w § 3 ust. 19 - w wysokości 500,00 zł brutto za każdy przypadek,</w:t>
      </w:r>
    </w:p>
    <w:p w14:paraId="4C22B68A" w14:textId="77777777" w:rsidR="00BC63EA" w:rsidRPr="00935733"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935733">
        <w:rPr>
          <w:rFonts w:ascii="Arial" w:eastAsia="Times New Roman" w:hAnsi="Arial" w:cs="Arial"/>
          <w:kern w:val="1"/>
          <w:lang w:eastAsia="pl-PL"/>
        </w:rPr>
        <w:t>Zamawiający zapłaci Wykonawcy kary umowne:</w:t>
      </w:r>
    </w:p>
    <w:p w14:paraId="7E879C32" w14:textId="3DFB599C" w:rsidR="00EA4FF3" w:rsidRPr="00935733"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935733">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935733">
        <w:rPr>
          <w:rFonts w:ascii="Arial" w:eastAsia="Lucida Sans Unicode" w:hAnsi="Arial" w:cs="Arial"/>
          <w:kern w:val="1"/>
          <w:lang w:eastAsia="pl-PL" w:bidi="hi-IN"/>
        </w:rPr>
        <w:br/>
        <w:t>od następnego dnia po terminie, w którym odbiór powinien się rozpocząć,</w:t>
      </w:r>
    </w:p>
    <w:p w14:paraId="192B9949" w14:textId="4E0AD99E" w:rsidR="00BC63EA" w:rsidRPr="00935733"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935733">
        <w:rPr>
          <w:rFonts w:ascii="Arial" w:eastAsia="Lucida Sans Unicode" w:hAnsi="Arial" w:cs="Arial"/>
          <w:kern w:val="1"/>
          <w:lang w:eastAsia="pl-PL" w:bidi="hi-IN"/>
        </w:rPr>
        <w:t xml:space="preserve">z tytułu odstąpienia od umowy przez </w:t>
      </w:r>
      <w:r w:rsidRPr="00935733">
        <w:rPr>
          <w:rFonts w:ascii="Arial" w:eastAsia="Lucida Sans Unicode" w:hAnsi="Arial" w:cs="Arial"/>
          <w:kern w:val="1"/>
          <w:lang w:eastAsia="hi-IN" w:bidi="hi-IN"/>
        </w:rPr>
        <w:t xml:space="preserve">Zamawiającego albo Wykonawcę </w:t>
      </w:r>
      <w:r w:rsidRPr="00935733">
        <w:rPr>
          <w:rFonts w:ascii="Arial" w:eastAsia="Lucida Sans Unicode" w:hAnsi="Arial" w:cs="Arial"/>
          <w:kern w:val="1"/>
          <w:lang w:eastAsia="hi-IN" w:bidi="hi-IN"/>
        </w:rPr>
        <w:br/>
        <w:t>z przyczyn zależnych od Zamawiającego</w:t>
      </w:r>
      <w:r w:rsidRPr="00935733">
        <w:rPr>
          <w:rFonts w:ascii="Arial" w:eastAsia="Lucida Sans Unicode" w:hAnsi="Arial" w:cs="Arial"/>
          <w:kern w:val="1"/>
          <w:lang w:eastAsia="pl-PL" w:bidi="hi-IN"/>
        </w:rPr>
        <w:t xml:space="preserve"> w wysokości </w:t>
      </w:r>
      <w:r w:rsidR="00DD4B31" w:rsidRPr="00935733">
        <w:rPr>
          <w:rFonts w:ascii="Arial" w:eastAsia="Lucida Sans Unicode" w:hAnsi="Arial" w:cs="Arial"/>
          <w:kern w:val="1"/>
          <w:lang w:eastAsia="pl-PL" w:bidi="hi-IN"/>
        </w:rPr>
        <w:t>20</w:t>
      </w:r>
      <w:r w:rsidRPr="00935733">
        <w:rPr>
          <w:rFonts w:ascii="Arial" w:eastAsia="Lucida Sans Unicode" w:hAnsi="Arial" w:cs="Arial"/>
          <w:kern w:val="1"/>
          <w:lang w:eastAsia="pl-PL" w:bidi="hi-IN"/>
        </w:rPr>
        <w:t>% kwoty brutto, o której mowa w § 3 ust. 1</w:t>
      </w:r>
      <w:r w:rsidR="00A00102" w:rsidRPr="00935733">
        <w:rPr>
          <w:rFonts w:ascii="Arial" w:eastAsia="Lucida Sans Unicode" w:hAnsi="Arial" w:cs="Arial"/>
          <w:kern w:val="1"/>
          <w:lang w:eastAsia="pl-PL" w:bidi="hi-IN"/>
        </w:rPr>
        <w:t>,</w:t>
      </w:r>
      <w:r w:rsidR="007C0A41" w:rsidRPr="00935733">
        <w:rPr>
          <w:rFonts w:ascii="Arial" w:eastAsia="Lucida Sans Unicode" w:hAnsi="Arial" w:cs="Arial"/>
          <w:kern w:val="1"/>
          <w:lang w:eastAsia="pl-PL" w:bidi="hi-IN"/>
        </w:rPr>
        <w:t xml:space="preserve"> z zastrzeżeniem § 1</w:t>
      </w:r>
      <w:r w:rsidR="001935AB" w:rsidRPr="00935733">
        <w:rPr>
          <w:rFonts w:ascii="Arial" w:eastAsia="Lucida Sans Unicode" w:hAnsi="Arial" w:cs="Arial"/>
          <w:kern w:val="1"/>
          <w:lang w:eastAsia="pl-PL" w:bidi="hi-IN"/>
        </w:rPr>
        <w:t>8</w:t>
      </w:r>
      <w:r w:rsidR="007C0A41" w:rsidRPr="00935733">
        <w:rPr>
          <w:rFonts w:ascii="Arial" w:eastAsia="Lucida Sans Unicode" w:hAnsi="Arial" w:cs="Arial"/>
          <w:kern w:val="1"/>
          <w:lang w:eastAsia="pl-PL" w:bidi="hi-IN"/>
        </w:rPr>
        <w:t xml:space="preserve"> ust.1 pkt 4</w:t>
      </w:r>
      <w:r w:rsidRPr="00935733">
        <w:rPr>
          <w:rFonts w:ascii="Arial" w:eastAsia="Lucida Sans Unicode" w:hAnsi="Arial" w:cs="Arial"/>
          <w:kern w:val="1"/>
          <w:lang w:eastAsia="pl-PL" w:bidi="hi-IN"/>
        </w:rPr>
        <w:t>.</w:t>
      </w:r>
    </w:p>
    <w:p w14:paraId="4277B9C2" w14:textId="7256D4A8" w:rsidR="00AA090E" w:rsidRPr="00935733"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Zamawiający zastrzega sobie prawo dochodzenia odszkodowania</w:t>
      </w:r>
      <w:r w:rsidR="00FF453A" w:rsidRPr="00935733">
        <w:rPr>
          <w:rFonts w:ascii="Arial" w:eastAsia="Times New Roman" w:hAnsi="Arial" w:cs="Arial"/>
          <w:lang w:eastAsia="pl-PL"/>
        </w:rPr>
        <w:t xml:space="preserve"> przewyższającego wysokość zastrzeżonych kar umownych</w:t>
      </w:r>
      <w:r w:rsidRPr="00935733">
        <w:rPr>
          <w:rFonts w:ascii="Arial" w:eastAsia="Times New Roman" w:hAnsi="Arial" w:cs="Arial"/>
          <w:lang w:eastAsia="pl-PL"/>
        </w:rPr>
        <w:t xml:space="preserve"> do wysokości poniesionej szkody.</w:t>
      </w:r>
    </w:p>
    <w:p w14:paraId="061E3194" w14:textId="77777777" w:rsidR="00B3737F" w:rsidRPr="00935733"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935733">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935733"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935733">
        <w:rPr>
          <w:rFonts w:ascii="Arial" w:eastAsia="Times New Roman" w:hAnsi="Arial" w:cs="Arial"/>
          <w:lang w:eastAsia="pl-PL"/>
        </w:rPr>
        <w:t>Zapłata kary umownej nie wyklucza dochodzenia przez Zamawiającego wykonania zobowiązania zgodnie z postanowieniami niniejszej umowy.</w:t>
      </w:r>
      <w:r w:rsidR="00B31C90" w:rsidRPr="00935733">
        <w:rPr>
          <w:rFonts w:ascii="Arial" w:eastAsia="Lucida Sans Unicode" w:hAnsi="Arial" w:cs="Arial"/>
          <w:kern w:val="1"/>
          <w:lang w:eastAsia="hi-IN" w:bidi="hi-IN"/>
        </w:rPr>
        <w:t xml:space="preserve"> </w:t>
      </w:r>
    </w:p>
    <w:p w14:paraId="2ECBE068" w14:textId="3DC272E8" w:rsidR="00B31C90" w:rsidRPr="00935733"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Wykonawca wyraża zgodę na potrącenie należności przysługujących Zamawiającemu </w:t>
      </w:r>
      <w:r w:rsidRPr="00935733">
        <w:rPr>
          <w:rFonts w:ascii="Arial" w:eastAsia="Lucida Sans Unicode" w:hAnsi="Arial" w:cs="Arial"/>
          <w:kern w:val="1"/>
          <w:lang w:eastAsia="hi-IN" w:bidi="hi-IN"/>
        </w:rPr>
        <w:br/>
        <w:t>z tytułu naliczenia kar umownych z wynagrodzenia przysługującego Wykonawcy</w:t>
      </w:r>
      <w:r w:rsidR="000053B3" w:rsidRPr="00935733">
        <w:rPr>
          <w:rFonts w:ascii="Arial" w:eastAsia="Lucida Sans Unicode" w:hAnsi="Arial" w:cs="Arial"/>
          <w:kern w:val="1"/>
          <w:lang w:eastAsia="hi-IN" w:bidi="hi-IN"/>
        </w:rPr>
        <w:t>.</w:t>
      </w:r>
    </w:p>
    <w:p w14:paraId="71357B26" w14:textId="61E55200" w:rsidR="005E4026" w:rsidRPr="00935733"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935733">
        <w:rPr>
          <w:rFonts w:ascii="Arial" w:eastAsia="Times New Roman" w:hAnsi="Arial" w:cs="Arial"/>
          <w:kern w:val="1"/>
          <w:lang w:eastAsia="pl-PL"/>
        </w:rPr>
        <w:t xml:space="preserve">Łączna maksymalna wysokość kar umownych, których mogą dochodzić Strony nie może przekroczyć </w:t>
      </w:r>
      <w:r w:rsidR="00A97DF7" w:rsidRPr="00935733">
        <w:rPr>
          <w:rFonts w:ascii="Arial" w:eastAsia="Times New Roman" w:hAnsi="Arial" w:cs="Arial"/>
          <w:kern w:val="1"/>
          <w:lang w:eastAsia="pl-PL"/>
        </w:rPr>
        <w:t>3</w:t>
      </w:r>
      <w:r w:rsidRPr="00935733">
        <w:rPr>
          <w:rFonts w:ascii="Arial" w:eastAsia="Times New Roman" w:hAnsi="Arial" w:cs="Arial"/>
          <w:kern w:val="1"/>
          <w:lang w:eastAsia="pl-PL"/>
        </w:rPr>
        <w:t xml:space="preserve">0% kwoty </w:t>
      </w:r>
      <w:r w:rsidR="00892AC1" w:rsidRPr="00935733">
        <w:rPr>
          <w:rFonts w:ascii="Arial" w:eastAsia="Times New Roman" w:hAnsi="Arial" w:cs="Arial"/>
          <w:kern w:val="1"/>
          <w:lang w:eastAsia="pl-PL"/>
        </w:rPr>
        <w:t xml:space="preserve">wynagrodzenia </w:t>
      </w:r>
      <w:r w:rsidRPr="00935733">
        <w:rPr>
          <w:rFonts w:ascii="Arial" w:eastAsia="Times New Roman" w:hAnsi="Arial" w:cs="Arial"/>
          <w:kern w:val="1"/>
          <w:lang w:eastAsia="pl-PL"/>
        </w:rPr>
        <w:t>brutto, o której mowa w § 3 ust. 1.</w:t>
      </w:r>
    </w:p>
    <w:p w14:paraId="630FE85C" w14:textId="36A170B3" w:rsidR="00FF453A" w:rsidRPr="00935733"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935733">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935733"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18.</w:t>
      </w:r>
    </w:p>
    <w:p w14:paraId="07E117FD" w14:textId="257D60AA" w:rsidR="001C3550" w:rsidRPr="00935733"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935733">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935733">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935733">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935733">
        <w:rPr>
          <w:rFonts w:ascii="Arial" w:eastAsia="Lucida Sans Unicode" w:hAnsi="Arial" w:cs="Arial"/>
          <w:kern w:val="1"/>
          <w:lang w:eastAsia="hi-IN" w:bidi="hi-IN"/>
        </w:rPr>
        <w:tab/>
        <w:t xml:space="preserve">czynności objęte niniejszą umową wykonuje bez zgody Zamawiającego podmiot inny </w:t>
      </w:r>
      <w:r w:rsidR="001C3550" w:rsidRPr="00935733">
        <w:rPr>
          <w:rFonts w:ascii="Arial" w:eastAsia="Lucida Sans Unicode" w:hAnsi="Arial" w:cs="Arial"/>
          <w:kern w:val="1"/>
          <w:lang w:eastAsia="hi-IN" w:bidi="hi-IN"/>
        </w:rPr>
        <w:br/>
      </w:r>
      <w:r w:rsidRPr="00935733">
        <w:rPr>
          <w:rFonts w:ascii="Arial" w:eastAsia="Lucida Sans Unicode" w:hAnsi="Arial" w:cs="Arial"/>
          <w:kern w:val="1"/>
          <w:lang w:eastAsia="hi-IN" w:bidi="hi-IN"/>
        </w:rPr>
        <w:t xml:space="preserve">niż wskazany w ofercie Wykonawcy lub w umowie, </w:t>
      </w:r>
    </w:p>
    <w:p w14:paraId="758CD9D5" w14:textId="77777777" w:rsidR="00836B75"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935733">
        <w:rPr>
          <w:rFonts w:ascii="Arial" w:eastAsia="Lucida Sans Unicode" w:hAnsi="Arial" w:cs="Arial"/>
          <w:kern w:val="1"/>
          <w:lang w:eastAsia="hi-IN" w:bidi="hi-IN"/>
        </w:rPr>
        <w:tab/>
        <w:t xml:space="preserve">wystąpiła istotna zmiana okoliczności powodująca, że wykonanie umowy nie leży </w:t>
      </w:r>
      <w:r w:rsidRPr="00935733">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935733">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935733">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935733"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935733">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935733"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935733">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935733"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935733"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935733"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w terminie 14 dni od daty zgłoszenia, o którym mowa w pkt 2 </w:t>
      </w:r>
      <w:r w:rsidR="001C3550" w:rsidRPr="00935733">
        <w:rPr>
          <w:rFonts w:ascii="Arial" w:eastAsia="Lucida Sans Unicode" w:hAnsi="Arial" w:cs="Arial"/>
          <w:kern w:val="1"/>
          <w:lang w:eastAsia="hi-IN" w:bidi="hi-IN"/>
        </w:rPr>
        <w:t>Wykonawca przy</w:t>
      </w:r>
      <w:r w:rsidRPr="00935733">
        <w:rPr>
          <w:rFonts w:ascii="Arial" w:eastAsia="Lucida Sans Unicode" w:hAnsi="Arial" w:cs="Arial"/>
          <w:kern w:val="1"/>
          <w:lang w:eastAsia="hi-IN" w:bidi="hi-IN"/>
        </w:rPr>
        <w:t xml:space="preserve"> udziale Zamawiającego sporządzi szczegółowy protokół inwentaryzacji robót w toku wraz                             z zestawieniem wartości wykonanych robót według stanu na dzień odstąpienia,</w:t>
      </w:r>
    </w:p>
    <w:p w14:paraId="1D7E2602" w14:textId="77777777" w:rsidR="00836B75" w:rsidRPr="00935733"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44CF459D" w14:textId="77777777" w:rsidR="004D0617" w:rsidRPr="00935733" w:rsidRDefault="004D0617" w:rsidP="004D0617">
      <w:pPr>
        <w:widowControl w:val="0"/>
        <w:suppressAutoHyphens/>
        <w:spacing w:after="0" w:line="240" w:lineRule="auto"/>
        <w:ind w:left="726"/>
        <w:jc w:val="both"/>
        <w:rPr>
          <w:rFonts w:ascii="Arial" w:eastAsia="Lucida Sans Unicode" w:hAnsi="Arial" w:cs="Arial"/>
          <w:kern w:val="1"/>
          <w:lang w:eastAsia="hi-IN" w:bidi="hi-IN"/>
        </w:rPr>
      </w:pPr>
    </w:p>
    <w:p w14:paraId="7475D47C" w14:textId="7617E167" w:rsidR="00723D69" w:rsidRPr="00935733"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Zamawiający dokona odbioru robót przerwanych w terminie 7 dni od podpisania protokołu inwentaryzacji robót, o którym mowa w pkt 3,</w:t>
      </w:r>
    </w:p>
    <w:p w14:paraId="34DB24E1" w14:textId="4EB5A871" w:rsidR="009A06FF" w:rsidRPr="00935733"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935733">
        <w:rPr>
          <w:rFonts w:ascii="Arial" w:eastAsia="Lucida Sans Unicode" w:hAnsi="Arial" w:cs="Arial"/>
          <w:kern w:val="1"/>
          <w:lang w:eastAsia="hi-IN" w:bidi="hi-IN"/>
        </w:rPr>
        <w:t xml:space="preserve"> </w:t>
      </w:r>
      <w:r w:rsidRPr="00935733">
        <w:rPr>
          <w:rFonts w:ascii="Arial" w:eastAsia="Lucida Sans Unicode" w:hAnsi="Arial" w:cs="Arial"/>
          <w:kern w:val="1"/>
          <w:lang w:eastAsia="hi-IN" w:bidi="hi-IN"/>
        </w:rPr>
        <w:t xml:space="preserve">3 ust. </w:t>
      </w:r>
      <w:r w:rsidR="00955390" w:rsidRPr="00935733">
        <w:rPr>
          <w:rFonts w:ascii="Arial" w:eastAsia="Lucida Sans Unicode" w:hAnsi="Arial" w:cs="Arial"/>
          <w:kern w:val="1"/>
          <w:lang w:eastAsia="hi-IN" w:bidi="hi-IN"/>
        </w:rPr>
        <w:t>9</w:t>
      </w:r>
      <w:r w:rsidRPr="00935733">
        <w:rPr>
          <w:rFonts w:ascii="Arial" w:eastAsia="Lucida Sans Unicode" w:hAnsi="Arial" w:cs="Arial"/>
          <w:kern w:val="1"/>
          <w:lang w:eastAsia="hi-IN" w:bidi="hi-IN"/>
        </w:rPr>
        <w:t>,</w:t>
      </w:r>
    </w:p>
    <w:p w14:paraId="4B035EA3" w14:textId="64960CE6" w:rsidR="00E02765" w:rsidRPr="00935733"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935733"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19.</w:t>
      </w:r>
    </w:p>
    <w:p w14:paraId="6A93A6D2" w14:textId="12808633" w:rsidR="00D115A4" w:rsidRPr="00935733" w:rsidRDefault="00D115A4" w:rsidP="00D115A4">
      <w:pPr>
        <w:widowControl w:val="0"/>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935733">
        <w:rPr>
          <w:rFonts w:ascii="Arial" w:eastAsia="Times New Roman" w:hAnsi="Arial" w:cs="Arial"/>
          <w:lang w:eastAsia="pl-PL"/>
        </w:rPr>
        <w:br/>
      </w:r>
      <w:r w:rsidRPr="00935733">
        <w:rPr>
          <w:rFonts w:ascii="Arial" w:eastAsia="Times New Roman" w:hAnsi="Arial" w:cs="Arial"/>
          <w:lang w:eastAsia="pl-PL"/>
        </w:rPr>
        <w:t>oraz określił warunki takiej zmiany.</w:t>
      </w:r>
    </w:p>
    <w:p w14:paraId="44A2C5C6" w14:textId="77777777" w:rsidR="00AF0831" w:rsidRPr="00935733"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20.</w:t>
      </w:r>
    </w:p>
    <w:p w14:paraId="6E4CCA18" w14:textId="77777777" w:rsidR="00D115A4" w:rsidRPr="00935733"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935733">
        <w:rPr>
          <w:rFonts w:ascii="Arial" w:eastAsia="Times New Roman" w:hAnsi="Arial" w:cs="Arial"/>
          <w:kern w:val="1"/>
          <w:lang w:eastAsia="ar-SA"/>
        </w:rPr>
        <w:t>Wszelkie zmiany niniejszej umowy wymagaj</w:t>
      </w:r>
      <w:r w:rsidRPr="00935733">
        <w:rPr>
          <w:rFonts w:ascii="Arial" w:eastAsia="TimesNewRoman" w:hAnsi="Arial" w:cs="Arial"/>
          <w:kern w:val="1"/>
          <w:lang w:eastAsia="ar-SA"/>
        </w:rPr>
        <w:t xml:space="preserve">ą </w:t>
      </w:r>
      <w:r w:rsidRPr="00935733">
        <w:rPr>
          <w:rFonts w:ascii="Arial" w:eastAsia="Times New Roman" w:hAnsi="Arial" w:cs="Arial"/>
          <w:kern w:val="1"/>
          <w:lang w:eastAsia="ar-SA"/>
        </w:rPr>
        <w:t>formy pisemnego aneksu pod rygorem niewa</w:t>
      </w:r>
      <w:r w:rsidRPr="00935733">
        <w:rPr>
          <w:rFonts w:ascii="Arial" w:eastAsia="TimesNewRoman" w:hAnsi="Arial" w:cs="Arial"/>
          <w:kern w:val="1"/>
          <w:lang w:eastAsia="ar-SA"/>
        </w:rPr>
        <w:t>ż</w:t>
      </w:r>
      <w:r w:rsidRPr="00935733">
        <w:rPr>
          <w:rFonts w:ascii="Arial" w:eastAsia="Times New Roman" w:hAnsi="Arial" w:cs="Arial"/>
          <w:kern w:val="1"/>
          <w:lang w:eastAsia="ar-SA"/>
        </w:rPr>
        <w:t>no</w:t>
      </w:r>
      <w:r w:rsidRPr="00935733">
        <w:rPr>
          <w:rFonts w:ascii="Arial" w:eastAsia="TimesNewRoman" w:hAnsi="Arial" w:cs="Arial"/>
          <w:kern w:val="1"/>
          <w:lang w:eastAsia="ar-SA"/>
        </w:rPr>
        <w:t>ś</w:t>
      </w:r>
      <w:r w:rsidRPr="00935733">
        <w:rPr>
          <w:rFonts w:ascii="Arial" w:eastAsia="Times New Roman" w:hAnsi="Arial" w:cs="Arial"/>
          <w:kern w:val="1"/>
          <w:lang w:eastAsia="ar-SA"/>
        </w:rPr>
        <w:t>ci i mog</w:t>
      </w:r>
      <w:r w:rsidRPr="00935733">
        <w:rPr>
          <w:rFonts w:ascii="Arial" w:eastAsia="TimesNewRoman" w:hAnsi="Arial" w:cs="Arial"/>
          <w:kern w:val="1"/>
          <w:lang w:eastAsia="ar-SA"/>
        </w:rPr>
        <w:t xml:space="preserve">ą </w:t>
      </w:r>
      <w:r w:rsidRPr="00935733">
        <w:rPr>
          <w:rFonts w:ascii="Arial" w:eastAsia="Times New Roman" w:hAnsi="Arial" w:cs="Arial"/>
          <w:kern w:val="1"/>
          <w:lang w:eastAsia="ar-SA"/>
        </w:rPr>
        <w:t>zosta</w:t>
      </w:r>
      <w:r w:rsidRPr="00935733">
        <w:rPr>
          <w:rFonts w:ascii="Arial" w:eastAsia="TimesNewRoman" w:hAnsi="Arial" w:cs="Arial"/>
          <w:kern w:val="1"/>
          <w:lang w:eastAsia="ar-SA"/>
        </w:rPr>
        <w:t xml:space="preserve">ć </w:t>
      </w:r>
      <w:r w:rsidRPr="00935733">
        <w:rPr>
          <w:rFonts w:ascii="Arial" w:eastAsia="Times New Roman" w:hAnsi="Arial" w:cs="Arial"/>
          <w:kern w:val="1"/>
          <w:lang w:eastAsia="ar-SA"/>
        </w:rPr>
        <w:t>dokonane, o ile nie stoj</w:t>
      </w:r>
      <w:r w:rsidRPr="00935733">
        <w:rPr>
          <w:rFonts w:ascii="Arial" w:eastAsia="TimesNewRoman" w:hAnsi="Arial" w:cs="Arial"/>
          <w:kern w:val="1"/>
          <w:lang w:eastAsia="ar-SA"/>
        </w:rPr>
        <w:t xml:space="preserve">ą </w:t>
      </w:r>
      <w:r w:rsidRPr="00935733">
        <w:rPr>
          <w:rFonts w:ascii="Arial" w:eastAsia="Times New Roman" w:hAnsi="Arial" w:cs="Arial"/>
          <w:kern w:val="1"/>
          <w:lang w:eastAsia="ar-SA"/>
        </w:rPr>
        <w:t>w sprzeczno</w:t>
      </w:r>
      <w:r w:rsidRPr="00935733">
        <w:rPr>
          <w:rFonts w:ascii="Arial" w:eastAsia="TimesNewRoman" w:hAnsi="Arial" w:cs="Arial"/>
          <w:kern w:val="1"/>
          <w:lang w:eastAsia="ar-SA"/>
        </w:rPr>
        <w:t>ś</w:t>
      </w:r>
      <w:r w:rsidRPr="00935733">
        <w:rPr>
          <w:rFonts w:ascii="Arial" w:eastAsia="Times New Roman" w:hAnsi="Arial" w:cs="Arial"/>
          <w:kern w:val="1"/>
          <w:lang w:eastAsia="ar-SA"/>
        </w:rPr>
        <w:t xml:space="preserve">ci z regulacjami zawartymi             w ustawie </w:t>
      </w:r>
      <w:proofErr w:type="spellStart"/>
      <w:r w:rsidRPr="00935733">
        <w:rPr>
          <w:rFonts w:ascii="Arial" w:eastAsia="Times New Roman" w:hAnsi="Arial" w:cs="Arial"/>
          <w:kern w:val="1"/>
          <w:lang w:eastAsia="ar-SA"/>
        </w:rPr>
        <w:t>Pzp</w:t>
      </w:r>
      <w:proofErr w:type="spellEnd"/>
      <w:r w:rsidRPr="00935733">
        <w:rPr>
          <w:rFonts w:ascii="Arial" w:eastAsia="Times New Roman" w:hAnsi="Arial" w:cs="Arial"/>
          <w:kern w:val="1"/>
          <w:lang w:eastAsia="ar-SA"/>
        </w:rPr>
        <w:t xml:space="preserve">. </w:t>
      </w:r>
    </w:p>
    <w:p w14:paraId="11848442" w14:textId="04C80744" w:rsidR="00933287" w:rsidRPr="00935733"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935733">
        <w:rPr>
          <w:rFonts w:ascii="Arial" w:eastAsia="Times New Roman" w:hAnsi="Arial" w:cs="Arial"/>
          <w:kern w:val="1"/>
          <w:lang w:eastAsia="ar-SA"/>
        </w:rPr>
        <w:t>Zamawiający dopuszcza zmianę postanowień z</w:t>
      </w:r>
      <w:r w:rsidR="00B3737F" w:rsidRPr="00935733">
        <w:rPr>
          <w:rFonts w:ascii="Arial" w:eastAsia="Times New Roman" w:hAnsi="Arial" w:cs="Arial"/>
          <w:kern w:val="1"/>
          <w:lang w:eastAsia="ar-SA"/>
        </w:rPr>
        <w:t>a</w:t>
      </w:r>
      <w:r w:rsidRPr="00935733">
        <w:rPr>
          <w:rFonts w:ascii="Arial" w:eastAsia="Times New Roman" w:hAnsi="Arial" w:cs="Arial"/>
          <w:kern w:val="1"/>
          <w:lang w:eastAsia="ar-SA"/>
        </w:rPr>
        <w:t xml:space="preserve">wartej umowy w stosunku do treści oferty                  na podstawie, której dokonano wyboru Wykonawcy </w:t>
      </w:r>
      <w:r w:rsidRPr="00935733">
        <w:rPr>
          <w:rFonts w:ascii="Arial" w:eastAsia="Times New Roman" w:hAnsi="Arial" w:cs="Arial"/>
          <w:kern w:val="22"/>
          <w:lang w:eastAsia="ar-SA"/>
        </w:rPr>
        <w:t>w następującym zakresie:</w:t>
      </w:r>
    </w:p>
    <w:p w14:paraId="366BFD5A" w14:textId="05BF486F" w:rsidR="003E0D34" w:rsidRPr="00935733"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935733">
        <w:rPr>
          <w:rFonts w:ascii="Arial" w:eastAsia="Times New Roman" w:hAnsi="Arial" w:cs="Arial"/>
          <w:kern w:val="1"/>
          <w:lang w:eastAsia="ar-SA"/>
        </w:rPr>
        <w:t>przedłużenia terminu zakończenia robót, w przypadku konieczności wykonania robót dodatkowych w ramach</w:t>
      </w:r>
      <w:r w:rsidR="00597291" w:rsidRPr="00935733">
        <w:rPr>
          <w:rFonts w:ascii="Arial" w:eastAsia="Lucida Sans Unicode" w:hAnsi="Arial" w:cs="Arial"/>
          <w:kern w:val="1"/>
          <w:lang w:eastAsia="hi-IN" w:bidi="hi-IN"/>
        </w:rPr>
        <w:t xml:space="preserve"> art. 455 ust. 1 pkt 3 ustawy </w:t>
      </w:r>
      <w:proofErr w:type="spellStart"/>
      <w:r w:rsidR="007C0A41" w:rsidRPr="00935733">
        <w:rPr>
          <w:rFonts w:ascii="Arial" w:eastAsia="Lucida Sans Unicode" w:hAnsi="Arial" w:cs="Arial"/>
          <w:kern w:val="1"/>
          <w:lang w:eastAsia="hi-IN" w:bidi="hi-IN"/>
        </w:rPr>
        <w:t>Pzp</w:t>
      </w:r>
      <w:proofErr w:type="spellEnd"/>
      <w:r w:rsidR="00A134F0" w:rsidRPr="00935733">
        <w:rPr>
          <w:rFonts w:ascii="Arial" w:eastAsia="Lucida Sans Unicode" w:hAnsi="Arial" w:cs="Arial"/>
          <w:kern w:val="1"/>
          <w:lang w:eastAsia="hi-IN" w:bidi="hi-IN"/>
        </w:rPr>
        <w:t xml:space="preserve"> lub </w:t>
      </w:r>
      <w:r w:rsidR="003E0D34" w:rsidRPr="00935733">
        <w:rPr>
          <w:rFonts w:ascii="Arial" w:eastAsia="Times New Roman" w:hAnsi="Arial" w:cs="Arial"/>
          <w:kern w:val="1"/>
          <w:lang w:eastAsia="ar-SA"/>
        </w:rPr>
        <w:t xml:space="preserve">zmiany umowy, o której mowa </w:t>
      </w:r>
      <w:r w:rsidR="001C3550" w:rsidRPr="00935733">
        <w:rPr>
          <w:rFonts w:ascii="Arial" w:eastAsia="Times New Roman" w:hAnsi="Arial" w:cs="Arial"/>
          <w:kern w:val="1"/>
          <w:lang w:eastAsia="ar-SA"/>
        </w:rPr>
        <w:br/>
      </w:r>
      <w:r w:rsidR="003E0D34" w:rsidRPr="00935733">
        <w:rPr>
          <w:rFonts w:ascii="Arial" w:eastAsia="Times New Roman" w:hAnsi="Arial" w:cs="Arial"/>
          <w:kern w:val="1"/>
          <w:lang w:eastAsia="ar-SA"/>
        </w:rPr>
        <w:t xml:space="preserve"> w art. 455 ust. 2 ustawy </w:t>
      </w:r>
      <w:proofErr w:type="spellStart"/>
      <w:r w:rsidR="003E0D34" w:rsidRPr="00935733">
        <w:rPr>
          <w:rFonts w:ascii="Arial" w:eastAsia="Times New Roman" w:hAnsi="Arial" w:cs="Arial"/>
          <w:kern w:val="1"/>
          <w:lang w:eastAsia="ar-SA"/>
        </w:rPr>
        <w:t>Pzp</w:t>
      </w:r>
      <w:proofErr w:type="spellEnd"/>
      <w:r w:rsidR="003E0D34" w:rsidRPr="00935733">
        <w:rPr>
          <w:rFonts w:ascii="Arial" w:eastAsia="Times New Roman" w:hAnsi="Arial" w:cs="Arial"/>
          <w:kern w:val="1"/>
          <w:lang w:eastAsia="ar-SA"/>
        </w:rPr>
        <w:t xml:space="preserve"> o czas potrzebny na opracowanie lub zmianę dokumentacji projektowej, jej uzgodnienie oraz o czas potrzebny na wykonanie robót,</w:t>
      </w:r>
    </w:p>
    <w:p w14:paraId="6CB06B74" w14:textId="7445FE65" w:rsidR="009D0070" w:rsidRPr="00935733"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935733">
        <w:rPr>
          <w:rFonts w:ascii="Arial" w:eastAsia="Times New Roman" w:hAnsi="Arial" w:cs="Arial"/>
          <w:kern w:val="1"/>
          <w:lang w:eastAsia="ar-SA"/>
        </w:rPr>
        <w:t xml:space="preserve">zmiany wysokości wynagrodzenia w przypadku konieczności wykonania </w:t>
      </w:r>
      <w:r w:rsidR="001C3550" w:rsidRPr="00935733">
        <w:rPr>
          <w:rFonts w:ascii="Arial" w:eastAsia="Times New Roman" w:hAnsi="Arial" w:cs="Arial"/>
          <w:kern w:val="1"/>
          <w:lang w:eastAsia="ar-SA"/>
        </w:rPr>
        <w:t>robót,</w:t>
      </w:r>
      <w:r w:rsidRPr="00935733">
        <w:rPr>
          <w:rFonts w:ascii="Arial" w:eastAsia="Times New Roman" w:hAnsi="Arial" w:cs="Arial"/>
          <w:kern w:val="1"/>
          <w:lang w:eastAsia="ar-SA"/>
        </w:rPr>
        <w:t xml:space="preserve"> o których mowa w pkt 1,</w:t>
      </w:r>
    </w:p>
    <w:p w14:paraId="641E90CF" w14:textId="5A4971A6" w:rsidR="009D0070" w:rsidRPr="00935733"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3" w:name="_Hlk100134836"/>
      <w:r w:rsidRPr="00935733">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3"/>
      <w:r w:rsidRPr="00935733">
        <w:rPr>
          <w:rFonts w:ascii="Arial" w:eastAsia="Times New Roman" w:hAnsi="Arial" w:cs="Arial"/>
          <w:lang w:eastAsia="ar-SA"/>
        </w:rPr>
        <w:t>, o okres tego wstrzymania,</w:t>
      </w:r>
    </w:p>
    <w:p w14:paraId="00AC3D13" w14:textId="5581839E" w:rsidR="00412E69" w:rsidRPr="00935733"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935733">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935733"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935733">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935733">
        <w:rPr>
          <w:rFonts w:ascii="Arial" w:eastAsia="Times New Roman" w:hAnsi="Arial" w:cs="Arial"/>
          <w:lang w:eastAsia="ar-SA"/>
        </w:rPr>
        <w:br/>
      </w:r>
      <w:r w:rsidRPr="00935733">
        <w:rPr>
          <w:rFonts w:ascii="Arial" w:eastAsia="Times New Roman" w:hAnsi="Arial" w:cs="Arial"/>
          <w:lang w:eastAsia="ar-SA"/>
        </w:rPr>
        <w:t>– w takim przypadku termin wykonania umowy zostanie przedłużony o czas powstałej przerwy w pracach,</w:t>
      </w:r>
    </w:p>
    <w:p w14:paraId="42C1A318" w14:textId="29D1DF02" w:rsidR="00E15B9D" w:rsidRPr="00935733"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935733">
        <w:rPr>
          <w:rFonts w:ascii="Arial" w:eastAsia="Times New Roman" w:hAnsi="Arial" w:cs="Arial"/>
          <w:lang w:eastAsia="ar-SA"/>
        </w:rPr>
        <w:t xml:space="preserve">przedłużenia terminu wykonania przedmiotu zamówienia z uwagi na niezawinione </w:t>
      </w:r>
      <w:r w:rsidRPr="00935733">
        <w:rPr>
          <w:rFonts w:ascii="Arial" w:eastAsia="Times New Roman" w:hAnsi="Arial" w:cs="Arial"/>
          <w:lang w:eastAsia="ar-SA"/>
        </w:rPr>
        <w:br/>
        <w:t>i niemożliwe do uniknięcia przez Wykonawcę opóźnienie</w:t>
      </w:r>
      <w:r w:rsidR="003742F5" w:rsidRPr="00935733">
        <w:rPr>
          <w:rFonts w:ascii="Arial" w:eastAsia="Times New Roman" w:hAnsi="Arial" w:cs="Arial"/>
          <w:lang w:eastAsia="ar-SA"/>
        </w:rPr>
        <w:t>,</w:t>
      </w:r>
    </w:p>
    <w:p w14:paraId="1854F579" w14:textId="4ADB737C" w:rsidR="003742F5" w:rsidRPr="00935733" w:rsidRDefault="003742F5" w:rsidP="003742F5">
      <w:pPr>
        <w:pStyle w:val="Akapitzlist"/>
        <w:numPr>
          <w:ilvl w:val="0"/>
          <w:numId w:val="15"/>
        </w:numPr>
        <w:ind w:left="851" w:hanging="284"/>
        <w:jc w:val="both"/>
        <w:rPr>
          <w:rFonts w:ascii="Arial" w:eastAsia="Times New Roman" w:hAnsi="Arial" w:cs="Arial"/>
          <w:lang w:eastAsia="ar-SA"/>
        </w:rPr>
      </w:pPr>
      <w:r w:rsidRPr="00935733">
        <w:rPr>
          <w:rFonts w:ascii="Arial" w:eastAsia="Times New Roman" w:hAnsi="Arial" w:cs="Arial"/>
          <w:lang w:eastAsia="ar-SA"/>
        </w:rPr>
        <w:t>przedłużenia terminu wykonania przedmiotu zamówienia z uwagi na wystąpienie niekorzystnych warunków atmosferycznych uniemożliwiających</w:t>
      </w:r>
      <w:r w:rsidR="000B2321" w:rsidRPr="00935733">
        <w:rPr>
          <w:rFonts w:ascii="Arial" w:eastAsia="Times New Roman" w:hAnsi="Arial" w:cs="Arial"/>
          <w:lang w:eastAsia="ar-SA"/>
        </w:rPr>
        <w:t xml:space="preserve"> prawidłowe wykonanie robót</w:t>
      </w:r>
      <w:r w:rsidRPr="00935733">
        <w:rPr>
          <w:rFonts w:ascii="Arial" w:eastAsia="Times New Roman" w:hAnsi="Arial" w:cs="Arial"/>
          <w:lang w:eastAsia="ar-SA"/>
        </w:rPr>
        <w:t xml:space="preserve"> </w:t>
      </w:r>
      <w:r w:rsidR="000B2321" w:rsidRPr="00935733">
        <w:rPr>
          <w:rFonts w:ascii="Arial" w:eastAsia="Times New Roman" w:hAnsi="Arial" w:cs="Arial"/>
          <w:lang w:eastAsia="ar-SA"/>
        </w:rPr>
        <w:t>(</w:t>
      </w:r>
      <w:r w:rsidRPr="00935733">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935733">
        <w:rPr>
          <w:rFonts w:ascii="Arial" w:eastAsia="Times New Roman" w:hAnsi="Arial" w:cs="Arial"/>
          <w:lang w:eastAsia="ar-SA"/>
        </w:rPr>
        <w:t>)</w:t>
      </w:r>
      <w:r w:rsidRPr="00935733">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32789110" w:rsidR="00E73C18" w:rsidRPr="00935733" w:rsidRDefault="003742F5" w:rsidP="004D0617">
      <w:pPr>
        <w:pStyle w:val="Akapitzlist"/>
        <w:numPr>
          <w:ilvl w:val="0"/>
          <w:numId w:val="15"/>
        </w:numPr>
        <w:spacing w:after="0"/>
        <w:ind w:left="851" w:hanging="284"/>
        <w:jc w:val="both"/>
        <w:rPr>
          <w:rFonts w:ascii="Arial" w:eastAsia="Times New Roman" w:hAnsi="Arial" w:cs="Arial"/>
          <w:lang w:eastAsia="ar-SA"/>
        </w:rPr>
      </w:pPr>
      <w:r w:rsidRPr="00935733">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935733">
        <w:rPr>
          <w:rFonts w:ascii="Arial" w:eastAsia="Times New Roman" w:hAnsi="Arial" w:cs="Arial"/>
          <w:lang w:eastAsia="ar-SA"/>
        </w:rPr>
        <w:t>w dokumentacji projektowej</w:t>
      </w:r>
      <w:r w:rsidRPr="00935733">
        <w:rPr>
          <w:rFonts w:ascii="Arial" w:eastAsia="Times New Roman" w:hAnsi="Arial" w:cs="Arial"/>
          <w:lang w:eastAsia="ar-SA"/>
        </w:rPr>
        <w:t xml:space="preserve"> </w:t>
      </w:r>
      <w:r w:rsidR="000B2321" w:rsidRPr="00935733">
        <w:rPr>
          <w:rFonts w:ascii="Arial" w:eastAsia="Times New Roman" w:hAnsi="Arial" w:cs="Arial"/>
          <w:lang w:eastAsia="ar-SA"/>
        </w:rPr>
        <w:t>(</w:t>
      </w:r>
      <w:r w:rsidRPr="00935733">
        <w:rPr>
          <w:rFonts w:ascii="Arial" w:eastAsia="Times New Roman" w:hAnsi="Arial" w:cs="Arial"/>
          <w:lang w:eastAsia="ar-SA"/>
        </w:rPr>
        <w:t>w szczególności napotkania niezinwentaryzowanych lub błędnie zinwentaryzowanych sieci, instalacji lub innych obiektów budowlanych</w:t>
      </w:r>
      <w:r w:rsidR="000B2321" w:rsidRPr="00935733">
        <w:rPr>
          <w:rFonts w:ascii="Arial" w:eastAsia="Times New Roman" w:hAnsi="Arial" w:cs="Arial"/>
          <w:lang w:eastAsia="ar-SA"/>
        </w:rPr>
        <w:t>)</w:t>
      </w:r>
      <w:r w:rsidRPr="00935733">
        <w:rPr>
          <w:rFonts w:ascii="Arial" w:eastAsia="Times New Roman" w:hAnsi="Arial" w:cs="Arial"/>
          <w:lang w:eastAsia="ar-SA"/>
        </w:rPr>
        <w:t xml:space="preserve"> – w takiej sytuacji termin wykonania umowy zostanie przedłużony o uzasadnioną okolicznościami ilość dni ustaloną przez Strony umowy,</w:t>
      </w:r>
    </w:p>
    <w:p w14:paraId="4AE35045" w14:textId="614097A5" w:rsidR="00D115A4" w:rsidRPr="00935733"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935733">
        <w:rPr>
          <w:rFonts w:ascii="Arial" w:eastAsia="Times New Roman" w:hAnsi="Arial" w:cs="Arial"/>
          <w:lang w:eastAsia="ar-SA"/>
        </w:rPr>
        <w:t>w przypadku wystąpienia</w:t>
      </w:r>
      <w:r w:rsidR="001901E1" w:rsidRPr="00935733">
        <w:rPr>
          <w:rFonts w:ascii="Arial" w:eastAsia="Times New Roman" w:hAnsi="Arial" w:cs="Arial"/>
          <w:lang w:eastAsia="ar-SA"/>
        </w:rPr>
        <w:t xml:space="preserve"> siły wyższej, przez którą należy rozumieć</w:t>
      </w:r>
      <w:r w:rsidRPr="00935733">
        <w:rPr>
          <w:rFonts w:ascii="Arial" w:eastAsia="Times New Roman" w:hAnsi="Arial" w:cs="Arial"/>
          <w:lang w:eastAsia="ar-SA"/>
        </w:rPr>
        <w:t xml:space="preserve"> </w:t>
      </w:r>
      <w:r w:rsidR="001901E1" w:rsidRPr="00935733">
        <w:rPr>
          <w:rFonts w:ascii="Arial" w:eastAsia="Times New Roman" w:hAnsi="Arial" w:cs="Arial"/>
          <w:lang w:eastAsia="ar-SA"/>
        </w:rPr>
        <w:t>zdarzenie bądź połączenie zdarzeń zewnętrznych</w:t>
      </w:r>
      <w:r w:rsidR="006E6E1B" w:rsidRPr="00935733">
        <w:rPr>
          <w:rFonts w:ascii="Arial" w:eastAsia="Times New Roman" w:hAnsi="Arial" w:cs="Arial"/>
          <w:lang w:eastAsia="ar-SA"/>
        </w:rPr>
        <w:t>, obiektywnie niezależnych od Zamawiającego lub Wykonawcy, które zasadniczo i istotnie uniemożliwiają wykonywanie części lub całości zobowiązań wynikających z umowy, których nie m</w:t>
      </w:r>
      <w:r w:rsidR="008F1AA2" w:rsidRPr="00935733">
        <w:rPr>
          <w:rFonts w:ascii="Arial" w:eastAsia="Times New Roman" w:hAnsi="Arial" w:cs="Arial"/>
          <w:lang w:eastAsia="ar-SA"/>
        </w:rPr>
        <w:t xml:space="preserve">ożna było przewidzieć i którym </w:t>
      </w:r>
      <w:r w:rsidR="00821B04" w:rsidRPr="00935733">
        <w:rPr>
          <w:rFonts w:ascii="Arial" w:eastAsia="Times New Roman" w:hAnsi="Arial" w:cs="Arial"/>
          <w:lang w:eastAsia="ar-SA"/>
        </w:rPr>
        <w:br/>
      </w:r>
      <w:r w:rsidR="006E6E1B" w:rsidRPr="00935733">
        <w:rPr>
          <w:rFonts w:ascii="Arial" w:eastAsia="Times New Roman" w:hAnsi="Arial" w:cs="Arial"/>
          <w:lang w:eastAsia="ar-SA"/>
        </w:rPr>
        <w:t xml:space="preserve">ani Zamawiający, ani Wykonawca nie mogli zapobiec lub ich przezwyciężyć </w:t>
      </w:r>
      <w:r w:rsidR="00821B04" w:rsidRPr="00935733">
        <w:rPr>
          <w:rFonts w:ascii="Arial" w:eastAsia="Times New Roman" w:hAnsi="Arial" w:cs="Arial"/>
          <w:lang w:eastAsia="ar-SA"/>
        </w:rPr>
        <w:br/>
      </w:r>
      <w:r w:rsidR="006E6E1B" w:rsidRPr="00935733">
        <w:rPr>
          <w:rFonts w:ascii="Arial" w:eastAsia="Times New Roman" w:hAnsi="Arial" w:cs="Arial"/>
          <w:lang w:eastAsia="ar-SA"/>
        </w:rPr>
        <w:t>i im przeciwdziałać</w:t>
      </w:r>
      <w:r w:rsidR="00104416" w:rsidRPr="00935733">
        <w:rPr>
          <w:rFonts w:ascii="Arial" w:eastAsia="Times New Roman" w:hAnsi="Arial" w:cs="Arial"/>
          <w:lang w:eastAsia="ar-SA"/>
        </w:rPr>
        <w:t>,</w:t>
      </w:r>
      <w:r w:rsidR="001901E1" w:rsidRPr="00935733">
        <w:rPr>
          <w:rFonts w:ascii="Arial" w:eastAsia="Times New Roman" w:hAnsi="Arial" w:cs="Arial"/>
          <w:lang w:eastAsia="ar-SA"/>
        </w:rPr>
        <w:t xml:space="preserve"> </w:t>
      </w:r>
    </w:p>
    <w:p w14:paraId="0D8B40C2" w14:textId="77777777" w:rsidR="00D115A4" w:rsidRPr="00935733"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935733"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 xml:space="preserve">powierzenia realizacji części zamówienia Podwykonawcom, mimo </w:t>
      </w:r>
      <w:r w:rsidR="001C3550" w:rsidRPr="00935733">
        <w:rPr>
          <w:rFonts w:ascii="Arial" w:eastAsia="Times New Roman" w:hAnsi="Arial" w:cs="Arial"/>
          <w:lang w:eastAsia="ar-SA"/>
        </w:rPr>
        <w:t>niewskazania</w:t>
      </w:r>
      <w:r w:rsidRPr="00935733">
        <w:rPr>
          <w:rFonts w:ascii="Arial" w:eastAsia="Times New Roman" w:hAnsi="Arial" w:cs="Arial"/>
          <w:lang w:eastAsia="ar-SA"/>
        </w:rPr>
        <w:t xml:space="preserve"> w ofercie takiej części do powierzenia Podwykonawcom,  </w:t>
      </w:r>
    </w:p>
    <w:p w14:paraId="5FA0F73F" w14:textId="77777777" w:rsidR="00D115A4" w:rsidRPr="00935733"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powierzenia realizacji części zakresu innym Podwykonawcom niż przedstawieni                              w ofercie,</w:t>
      </w:r>
    </w:p>
    <w:p w14:paraId="3D3A1FBA" w14:textId="77777777" w:rsidR="00D115A4" w:rsidRPr="00935733"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rezygnacji z Podwykonawstwa,</w:t>
      </w:r>
    </w:p>
    <w:p w14:paraId="79DFF55D" w14:textId="6DD4EF77" w:rsidR="00D115A4" w:rsidRPr="00935733"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 xml:space="preserve">zmiany osoby pełniącej funkcję kierownika budowy, </w:t>
      </w:r>
    </w:p>
    <w:p w14:paraId="45875E98" w14:textId="7BE3D51B" w:rsidR="00D115A4" w:rsidRPr="00935733"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zmiany osoby pełniącej funkcję inspektora nadzoru</w:t>
      </w:r>
      <w:r w:rsidR="001357F1" w:rsidRPr="00935733">
        <w:rPr>
          <w:rFonts w:ascii="Arial" w:eastAsia="Times New Roman" w:hAnsi="Arial" w:cs="Arial"/>
          <w:lang w:eastAsia="ar-SA"/>
        </w:rPr>
        <w:t xml:space="preserve"> inwe</w:t>
      </w:r>
      <w:r w:rsidR="001268F3" w:rsidRPr="00935733">
        <w:rPr>
          <w:rFonts w:ascii="Arial" w:eastAsia="Times New Roman" w:hAnsi="Arial" w:cs="Arial"/>
          <w:lang w:eastAsia="ar-SA"/>
        </w:rPr>
        <w:t>s</w:t>
      </w:r>
      <w:r w:rsidR="001357F1" w:rsidRPr="00935733">
        <w:rPr>
          <w:rFonts w:ascii="Arial" w:eastAsia="Times New Roman" w:hAnsi="Arial" w:cs="Arial"/>
          <w:lang w:eastAsia="ar-SA"/>
        </w:rPr>
        <w:t>torskiego</w:t>
      </w:r>
      <w:r w:rsidRPr="00935733">
        <w:rPr>
          <w:rFonts w:ascii="Arial" w:eastAsia="Times New Roman" w:hAnsi="Arial" w:cs="Arial"/>
          <w:lang w:eastAsia="ar-SA"/>
        </w:rPr>
        <w:t>,</w:t>
      </w:r>
    </w:p>
    <w:p w14:paraId="18FF49D2" w14:textId="465BEDD6" w:rsidR="00813C05" w:rsidRPr="00935733"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przedłużenia terminu wykonania przedmiotu zamówienia, w przypadku udokumentowanych trudn</w:t>
      </w:r>
      <w:r w:rsidR="0061069B" w:rsidRPr="00935733">
        <w:rPr>
          <w:rFonts w:ascii="Arial" w:eastAsia="Times New Roman" w:hAnsi="Arial" w:cs="Arial"/>
          <w:lang w:eastAsia="ar-SA"/>
        </w:rPr>
        <w:t>o</w:t>
      </w:r>
      <w:r w:rsidRPr="00935733">
        <w:rPr>
          <w:rFonts w:ascii="Arial" w:eastAsia="Times New Roman" w:hAnsi="Arial" w:cs="Arial"/>
          <w:lang w:eastAsia="ar-SA"/>
        </w:rPr>
        <w:t xml:space="preserve">ści </w:t>
      </w:r>
      <w:r w:rsidR="0061069B" w:rsidRPr="00935733">
        <w:rPr>
          <w:rFonts w:ascii="Arial" w:eastAsia="Times New Roman" w:hAnsi="Arial" w:cs="Arial"/>
          <w:lang w:eastAsia="ar-SA"/>
        </w:rPr>
        <w:t>z dostawą materiałów/surowców niezbędnych do realizacji zamówienia,</w:t>
      </w:r>
      <w:r w:rsidR="0061069B" w:rsidRPr="00935733">
        <w:rPr>
          <w:rFonts w:ascii="Arial" w:eastAsia="Times New Roman" w:hAnsi="Arial" w:cs="Arial"/>
          <w:lang w:eastAsia="ar-SA"/>
        </w:rPr>
        <w:br/>
      </w:r>
      <w:r w:rsidRPr="00935733">
        <w:rPr>
          <w:rFonts w:ascii="Arial" w:eastAsia="Times New Roman" w:hAnsi="Arial" w:cs="Arial"/>
          <w:lang w:eastAsia="ar-SA"/>
        </w:rPr>
        <w:t>z przyczyn nie zawinionych przez Wykonawcę</w:t>
      </w:r>
      <w:r w:rsidR="008E2FEA" w:rsidRPr="00935733">
        <w:rPr>
          <w:rFonts w:ascii="Arial" w:eastAsia="Times New Roman" w:hAnsi="Arial" w:cs="Arial"/>
          <w:lang w:eastAsia="ar-SA"/>
        </w:rPr>
        <w:t xml:space="preserve"> – w takim przypadku termin wykonania </w:t>
      </w:r>
      <w:r w:rsidR="003742F5" w:rsidRPr="00935733">
        <w:rPr>
          <w:rFonts w:ascii="Arial" w:eastAsia="Times New Roman" w:hAnsi="Arial" w:cs="Arial"/>
          <w:lang w:eastAsia="ar-SA"/>
        </w:rPr>
        <w:t xml:space="preserve">umowy </w:t>
      </w:r>
      <w:r w:rsidR="008E2FEA" w:rsidRPr="00935733">
        <w:rPr>
          <w:rFonts w:ascii="Arial" w:eastAsia="Times New Roman" w:hAnsi="Arial" w:cs="Arial"/>
          <w:lang w:eastAsia="ar-SA"/>
        </w:rPr>
        <w:t xml:space="preserve">zostanie przedłużony o czas powstałej </w:t>
      </w:r>
      <w:r w:rsidR="001C3550" w:rsidRPr="00935733">
        <w:rPr>
          <w:rFonts w:ascii="Arial" w:eastAsia="Times New Roman" w:hAnsi="Arial" w:cs="Arial"/>
          <w:lang w:eastAsia="ar-SA"/>
        </w:rPr>
        <w:t>przerwy w</w:t>
      </w:r>
      <w:r w:rsidR="008E2FEA" w:rsidRPr="00935733">
        <w:rPr>
          <w:rFonts w:ascii="Arial" w:eastAsia="Times New Roman" w:hAnsi="Arial" w:cs="Arial"/>
          <w:lang w:eastAsia="ar-SA"/>
        </w:rPr>
        <w:t xml:space="preserve"> pracach</w:t>
      </w:r>
      <w:r w:rsidR="00A134F0" w:rsidRPr="00935733">
        <w:rPr>
          <w:rFonts w:ascii="Arial" w:eastAsia="Times New Roman" w:hAnsi="Arial" w:cs="Arial"/>
          <w:lang w:eastAsia="ar-SA"/>
        </w:rPr>
        <w:t>,</w:t>
      </w:r>
    </w:p>
    <w:p w14:paraId="6008B557" w14:textId="113CB1B0" w:rsidR="009A06FF" w:rsidRPr="00935733"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935733">
        <w:rPr>
          <w:rFonts w:ascii="Arial" w:eastAsia="Times New Roman" w:hAnsi="Arial" w:cs="Arial"/>
          <w:lang w:eastAsia="ar-SA"/>
        </w:rPr>
        <w:t>zmiany wysokości</w:t>
      </w:r>
      <w:r w:rsidR="00D115A4" w:rsidRPr="00935733">
        <w:rPr>
          <w:rFonts w:ascii="Arial" w:eastAsia="Times New Roman" w:hAnsi="Arial" w:cs="Arial"/>
          <w:lang w:eastAsia="ar-SA"/>
        </w:rPr>
        <w:t xml:space="preserve"> wynagrodzenia w przypadku zmiany obowiązującej stawki podatku VAT </w:t>
      </w:r>
      <w:r w:rsidR="003E0D34" w:rsidRPr="00935733">
        <w:rPr>
          <w:rFonts w:ascii="Arial" w:eastAsia="Times New Roman" w:hAnsi="Arial" w:cs="Arial"/>
          <w:lang w:eastAsia="ar-SA"/>
        </w:rPr>
        <w:br/>
      </w:r>
      <w:r w:rsidR="00D115A4" w:rsidRPr="00935733">
        <w:rPr>
          <w:rFonts w:ascii="Arial" w:eastAsia="Times New Roman" w:hAnsi="Arial" w:cs="Arial"/>
          <w:lang w:eastAsia="ar-SA"/>
        </w:rPr>
        <w:t>o kwotę wnikającą ze zmiany stawki podatku VAT</w:t>
      </w:r>
      <w:r w:rsidR="00AA090E" w:rsidRPr="00935733">
        <w:rPr>
          <w:rFonts w:ascii="Arial" w:eastAsia="Times New Roman" w:hAnsi="Arial" w:cs="Arial"/>
          <w:lang w:eastAsia="ar-SA"/>
        </w:rPr>
        <w:t>.</w:t>
      </w:r>
    </w:p>
    <w:p w14:paraId="03BBA170" w14:textId="167C42C9" w:rsidR="00F7530D" w:rsidRPr="00935733" w:rsidRDefault="00D115A4" w:rsidP="00723D69">
      <w:pPr>
        <w:pStyle w:val="Akapitzlist"/>
        <w:numPr>
          <w:ilvl w:val="0"/>
          <w:numId w:val="32"/>
        </w:numPr>
        <w:spacing w:after="0" w:line="240" w:lineRule="auto"/>
        <w:ind w:left="426" w:hanging="426"/>
        <w:jc w:val="both"/>
        <w:rPr>
          <w:rFonts w:ascii="Arial" w:eastAsia="Times New Roman" w:hAnsi="Arial" w:cs="Arial"/>
          <w:lang w:eastAsia="ar-SA"/>
        </w:rPr>
      </w:pPr>
      <w:r w:rsidRPr="00935733">
        <w:rPr>
          <w:rFonts w:ascii="Arial" w:eastAsia="Times New Roman" w:hAnsi="Arial" w:cs="Arial"/>
          <w:lang w:eastAsia="ar-SA"/>
        </w:rPr>
        <w:t>Wszystkie powyższe postanowienia opisane w pkt 1-1</w:t>
      </w:r>
      <w:r w:rsidR="003742F5" w:rsidRPr="00935733">
        <w:rPr>
          <w:rFonts w:ascii="Arial" w:eastAsia="Times New Roman" w:hAnsi="Arial" w:cs="Arial"/>
          <w:lang w:eastAsia="ar-SA"/>
        </w:rPr>
        <w:t>6</w:t>
      </w:r>
      <w:r w:rsidRPr="00935733">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935733">
        <w:rPr>
          <w:rFonts w:ascii="Arial" w:eastAsia="Times New Roman" w:hAnsi="Arial" w:cs="Arial"/>
          <w:lang w:eastAsia="ar-SA"/>
        </w:rPr>
        <w:t xml:space="preserve"> </w:t>
      </w:r>
      <w:r w:rsidRPr="00935733">
        <w:rPr>
          <w:rFonts w:ascii="Arial" w:eastAsia="Times New Roman" w:hAnsi="Arial" w:cs="Arial"/>
          <w:lang w:eastAsia="ar-SA"/>
        </w:rPr>
        <w:t xml:space="preserve">(decyzje, protokoły, notatki itp.), z których wynika uzasadnienie dokonanych zmian. </w:t>
      </w:r>
    </w:p>
    <w:p w14:paraId="4BF0A3ED" w14:textId="77777777" w:rsidR="00185BF0" w:rsidRPr="00935733" w:rsidRDefault="00185BF0" w:rsidP="007E5E3B">
      <w:pPr>
        <w:widowControl w:val="0"/>
        <w:suppressAutoHyphens/>
        <w:spacing w:after="0" w:line="240" w:lineRule="auto"/>
        <w:jc w:val="center"/>
        <w:rPr>
          <w:rFonts w:ascii="Arial" w:eastAsia="Times New Roman" w:hAnsi="Arial" w:cs="Arial"/>
          <w:lang w:eastAsia="pl-PL"/>
        </w:rPr>
      </w:pPr>
    </w:p>
    <w:p w14:paraId="4C72FD6E" w14:textId="7FE194DA" w:rsidR="007E5E3B" w:rsidRPr="00935733" w:rsidRDefault="007E5E3B" w:rsidP="007E5E3B">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21.</w:t>
      </w:r>
    </w:p>
    <w:p w14:paraId="3ED27CC2" w14:textId="4D821D45" w:rsidR="00AF0831" w:rsidRPr="00935733" w:rsidRDefault="00FF03A5" w:rsidP="00723D69">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Administratorem danych osobowych</w:t>
      </w:r>
      <w:r w:rsidR="003D6BFA" w:rsidRPr="00935733">
        <w:rPr>
          <w:rFonts w:ascii="Arial" w:eastAsia="Calibri" w:hAnsi="Arial" w:cs="Arial"/>
        </w:rPr>
        <w:t xml:space="preserve"> jest</w:t>
      </w:r>
      <w:r w:rsidRPr="00935733">
        <w:rPr>
          <w:rFonts w:ascii="Arial" w:eastAsia="Calibri" w:hAnsi="Arial" w:cs="Arial"/>
        </w:rPr>
        <w:t xml:space="preserve"> </w:t>
      </w:r>
      <w:r w:rsidR="003D6BFA" w:rsidRPr="00935733">
        <w:rPr>
          <w:rFonts w:ascii="Arial" w:hAnsi="Arial" w:cs="Arial"/>
          <w:szCs w:val="24"/>
        </w:rPr>
        <w:t>działający w imieniu Zamawiającego – Powiatu Kaliskiego jego organ wykonawczy, tj. Zarząd Powiatu Kaliskiego z siedzibą</w:t>
      </w:r>
      <w:r w:rsidR="00ED0A31" w:rsidRPr="00935733">
        <w:rPr>
          <w:rFonts w:ascii="Arial" w:eastAsia="Calibri" w:hAnsi="Arial" w:cs="Arial"/>
        </w:rPr>
        <w:t>:</w:t>
      </w:r>
      <w:r w:rsidR="001F3B90" w:rsidRPr="00935733">
        <w:rPr>
          <w:rFonts w:ascii="Arial" w:eastAsia="Calibri" w:hAnsi="Arial" w:cs="Arial"/>
        </w:rPr>
        <w:t xml:space="preserve"> </w:t>
      </w:r>
      <w:r w:rsidRPr="00935733">
        <w:rPr>
          <w:rFonts w:ascii="Arial" w:eastAsia="Calibri" w:hAnsi="Arial" w:cs="Arial"/>
        </w:rPr>
        <w:t>Plac Świ</w:t>
      </w:r>
      <w:r w:rsidR="00ED0A31" w:rsidRPr="00935733">
        <w:rPr>
          <w:rFonts w:ascii="Arial" w:eastAsia="Calibri" w:hAnsi="Arial" w:cs="Arial"/>
        </w:rPr>
        <w:t xml:space="preserve">ętego Józefa 5, 62-800 Kalisz, </w:t>
      </w:r>
      <w:r w:rsidRPr="00935733">
        <w:rPr>
          <w:rFonts w:ascii="Arial" w:eastAsia="Calibri" w:hAnsi="Arial" w:cs="Arial"/>
        </w:rPr>
        <w:t xml:space="preserve">nr tel. (62) 501-43-01, email: </w:t>
      </w:r>
      <w:hyperlink r:id="rId8" w:history="1">
        <w:r w:rsidRPr="00935733">
          <w:rPr>
            <w:rFonts w:ascii="Arial" w:eastAsia="Calibri" w:hAnsi="Arial" w:cs="Arial"/>
            <w:u w:val="single"/>
          </w:rPr>
          <w:t>starosta@powiat.kalisz.pl</w:t>
        </w:r>
      </w:hyperlink>
      <w:r w:rsidRPr="00935733">
        <w:rPr>
          <w:rFonts w:ascii="Arial" w:eastAsia="Calibri" w:hAnsi="Arial" w:cs="Arial"/>
        </w:rPr>
        <w:t xml:space="preserve">. </w:t>
      </w:r>
      <w:r w:rsidR="007E5E3B" w:rsidRPr="00935733">
        <w:rPr>
          <w:rFonts w:ascii="Arial" w:eastAsia="Calibri" w:hAnsi="Arial" w:cs="Arial"/>
        </w:rPr>
        <w:br/>
      </w:r>
      <w:r w:rsidRPr="00935733">
        <w:rPr>
          <w:rFonts w:ascii="Arial" w:eastAsia="Calibri" w:hAnsi="Arial" w:cs="Arial"/>
        </w:rPr>
        <w:t xml:space="preserve">Z wyznaczonym Inspektorem ochrony danych można się kontaktować telefonicznie: </w:t>
      </w:r>
      <w:r w:rsidR="007E5E3B" w:rsidRPr="00935733">
        <w:rPr>
          <w:rFonts w:ascii="Arial" w:eastAsia="Calibri" w:hAnsi="Arial" w:cs="Arial"/>
        </w:rPr>
        <w:br/>
      </w:r>
      <w:r w:rsidRPr="00935733">
        <w:rPr>
          <w:rFonts w:ascii="Arial" w:eastAsia="Calibri" w:hAnsi="Arial" w:cs="Arial"/>
        </w:rPr>
        <w:t>(62) 501</w:t>
      </w:r>
      <w:r w:rsidR="005313F3" w:rsidRPr="00935733">
        <w:rPr>
          <w:rFonts w:ascii="Arial" w:eastAsia="Calibri" w:hAnsi="Arial" w:cs="Arial"/>
        </w:rPr>
        <w:t>-</w:t>
      </w:r>
      <w:r w:rsidRPr="00935733">
        <w:rPr>
          <w:rFonts w:ascii="Arial" w:eastAsia="Calibri" w:hAnsi="Arial" w:cs="Arial"/>
        </w:rPr>
        <w:t>42</w:t>
      </w:r>
      <w:r w:rsidR="005313F3" w:rsidRPr="00935733">
        <w:rPr>
          <w:rFonts w:ascii="Arial" w:eastAsia="Calibri" w:hAnsi="Arial" w:cs="Arial"/>
        </w:rPr>
        <w:t>-</w:t>
      </w:r>
      <w:r w:rsidRPr="00935733">
        <w:rPr>
          <w:rFonts w:ascii="Arial" w:eastAsia="Calibri" w:hAnsi="Arial" w:cs="Arial"/>
        </w:rPr>
        <w:t xml:space="preserve">33 lub poprzez e-mail: </w:t>
      </w:r>
      <w:hyperlink r:id="rId9" w:history="1">
        <w:r w:rsidRPr="00935733">
          <w:rPr>
            <w:rFonts w:ascii="Arial" w:eastAsia="Calibri" w:hAnsi="Arial" w:cs="Arial"/>
            <w:u w:val="single"/>
          </w:rPr>
          <w:t>iod@powiat.kalisz.pl</w:t>
        </w:r>
      </w:hyperlink>
      <w:r w:rsidRPr="00935733">
        <w:rPr>
          <w:rFonts w:ascii="Arial" w:eastAsia="Calibri" w:hAnsi="Arial" w:cs="Arial"/>
        </w:rPr>
        <w:t xml:space="preserve">. </w:t>
      </w:r>
    </w:p>
    <w:p w14:paraId="5CBF154F" w14:textId="70D2CD6B" w:rsidR="002C7551" w:rsidRPr="00935733" w:rsidRDefault="00FF03A5" w:rsidP="00723D69">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Dane osobowe są przetwarzane na podstawie niniejszej umowy, której przedmiot został określony w § 1</w:t>
      </w:r>
      <w:r w:rsidRPr="00935733">
        <w:rPr>
          <w:rFonts w:ascii="Arial" w:eastAsia="Calibri" w:hAnsi="Arial" w:cs="Arial"/>
          <w:b/>
          <w:bCs/>
        </w:rPr>
        <w:t xml:space="preserve">, </w:t>
      </w:r>
      <w:r w:rsidRPr="00935733">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935733" w:rsidRDefault="00FF03A5" w:rsidP="00723D69">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935733">
        <w:rPr>
          <w:rFonts w:ascii="Arial" w:eastAsia="Calibri" w:hAnsi="Arial" w:cs="Arial"/>
        </w:rPr>
        <w:br/>
        <w:t>w Wieluniu przy ul. Narutowicza 2.</w:t>
      </w:r>
    </w:p>
    <w:p w14:paraId="42A214CD" w14:textId="13A9B3C4" w:rsidR="00FF03A5" w:rsidRPr="00935733" w:rsidRDefault="00FF03A5" w:rsidP="00723D69">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935733">
        <w:rPr>
          <w:rFonts w:ascii="Arial" w:eastAsia="Calibri" w:hAnsi="Arial" w:cs="Arial"/>
        </w:rPr>
        <w:t xml:space="preserve">z 2011 r. </w:t>
      </w:r>
      <w:r w:rsidRPr="00935733">
        <w:rPr>
          <w:rFonts w:ascii="Arial" w:eastAsia="Calibri" w:hAnsi="Arial" w:cs="Arial"/>
        </w:rPr>
        <w:t>Nr 14, poz. 67 z</w:t>
      </w:r>
      <w:r w:rsidR="00E070CA" w:rsidRPr="00935733">
        <w:rPr>
          <w:rFonts w:ascii="Arial" w:eastAsia="Calibri" w:hAnsi="Arial" w:cs="Arial"/>
        </w:rPr>
        <w:t xml:space="preserve"> </w:t>
      </w:r>
      <w:proofErr w:type="spellStart"/>
      <w:r w:rsidR="00E070CA" w:rsidRPr="00935733">
        <w:rPr>
          <w:rFonts w:ascii="Arial" w:eastAsia="Calibri" w:hAnsi="Arial" w:cs="Arial"/>
        </w:rPr>
        <w:t>późn</w:t>
      </w:r>
      <w:proofErr w:type="spellEnd"/>
      <w:r w:rsidR="00E070CA" w:rsidRPr="00935733">
        <w:rPr>
          <w:rFonts w:ascii="Arial" w:eastAsia="Calibri" w:hAnsi="Arial" w:cs="Arial"/>
        </w:rPr>
        <w:t xml:space="preserve">. </w:t>
      </w:r>
      <w:r w:rsidRPr="00935733">
        <w:rPr>
          <w:rFonts w:ascii="Arial" w:eastAsia="Calibri" w:hAnsi="Arial" w:cs="Arial"/>
        </w:rPr>
        <w:t>zm.).</w:t>
      </w:r>
      <w:r w:rsidRPr="00935733">
        <w:rPr>
          <w:rFonts w:ascii="Arial" w:eastAsia="Calibri" w:hAnsi="Arial" w:cs="Arial"/>
          <w:b/>
          <w:bCs/>
        </w:rPr>
        <w:t xml:space="preserve"> </w:t>
      </w:r>
      <w:r w:rsidRPr="00935733">
        <w:rPr>
          <w:rFonts w:ascii="Arial" w:eastAsia="Calibri" w:hAnsi="Arial" w:cs="Arial"/>
        </w:rPr>
        <w:t xml:space="preserve">Okres przechowywania </w:t>
      </w:r>
      <w:r w:rsidR="00822933" w:rsidRPr="00935733">
        <w:rPr>
          <w:rFonts w:ascii="Arial" w:eastAsia="Calibri" w:hAnsi="Arial" w:cs="Arial"/>
        </w:rPr>
        <w:t xml:space="preserve">umowy </w:t>
      </w:r>
      <w:r w:rsidR="007E5E3B" w:rsidRPr="00935733">
        <w:rPr>
          <w:rFonts w:ascii="Arial" w:eastAsia="Calibri" w:hAnsi="Arial" w:cs="Arial"/>
        </w:rPr>
        <w:br/>
      </w:r>
      <w:r w:rsidR="00822933" w:rsidRPr="00935733">
        <w:rPr>
          <w:rFonts w:ascii="Arial" w:eastAsia="Calibri" w:hAnsi="Arial" w:cs="Arial"/>
        </w:rPr>
        <w:t xml:space="preserve">25 lat, zaś wszelkich dokumentów finansowych przez okres 10 lat. </w:t>
      </w:r>
    </w:p>
    <w:p w14:paraId="5EC9C674" w14:textId="3213D94C" w:rsidR="00277992" w:rsidRPr="00935733" w:rsidRDefault="00FF03A5" w:rsidP="00277992">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Osoba, której dane są przetwarzane posiada: prawo do dostępu i sprostowania podanych danych, prawo do żądania usunięcia lub ograniczenia przetwarzania, prawo do wniesienia sprzeciwu wobec przetwarzania, prawo do przenoszenia danych oraz prawo wniesienia skargi do Prezesa Urzędu Ochrony Danych Osobowych, jeżeli uznana, że przetwarzanie danych osobowych narusza przepisy RODO.</w:t>
      </w:r>
    </w:p>
    <w:p w14:paraId="5D9999FB" w14:textId="5661DD84" w:rsidR="001F3B90" w:rsidRPr="00935733" w:rsidRDefault="001F3B90" w:rsidP="001F3B90">
      <w:pPr>
        <w:numPr>
          <w:ilvl w:val="0"/>
          <w:numId w:val="20"/>
        </w:numPr>
        <w:spacing w:after="0" w:line="240" w:lineRule="auto"/>
        <w:ind w:left="426" w:hanging="426"/>
        <w:jc w:val="both"/>
        <w:rPr>
          <w:rFonts w:ascii="Arial" w:eastAsia="Calibri" w:hAnsi="Arial" w:cs="Arial"/>
        </w:rPr>
      </w:pPr>
      <w:r w:rsidRPr="00935733">
        <w:rPr>
          <w:rFonts w:ascii="Arial" w:eastAsia="Calibri" w:hAnsi="Arial" w:cs="Arial"/>
        </w:rPr>
        <w:t xml:space="preserve">Powiat Kaliski jest samodzielnym administratorem danych osobowych w rozumieniu art. 4 pkt 7 RODO, który udostępnia dane osobowe innym administratorom danych osobowych (w tym instytucji zarządzającej FEW 2021+) zgodnie z przepisami prawa, w szczególności </w:t>
      </w:r>
      <w:r w:rsidR="004D0617" w:rsidRPr="00935733">
        <w:rPr>
          <w:rFonts w:ascii="Arial" w:eastAsia="Calibri" w:hAnsi="Arial" w:cs="Arial"/>
        </w:rPr>
        <w:br/>
      </w:r>
      <w:r w:rsidRPr="00935733">
        <w:rPr>
          <w:rFonts w:ascii="Arial" w:eastAsia="Calibri" w:hAnsi="Arial" w:cs="Arial"/>
        </w:rPr>
        <w:t>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935733" w:rsidRDefault="00FF03A5" w:rsidP="00723D69">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935733">
        <w:rPr>
          <w:rFonts w:ascii="Arial" w:eastAsia="Calibri" w:hAnsi="Arial" w:cs="Arial"/>
        </w:rPr>
        <w:br/>
      </w:r>
      <w:r w:rsidRPr="00935733">
        <w:rPr>
          <w:rFonts w:ascii="Arial" w:eastAsia="Calibri" w:hAnsi="Arial" w:cs="Arial"/>
        </w:rPr>
        <w:t>do Państw trzecich.</w:t>
      </w:r>
    </w:p>
    <w:p w14:paraId="674CC001" w14:textId="77777777" w:rsidR="00FF03A5" w:rsidRPr="00935733" w:rsidRDefault="00FF03A5" w:rsidP="00723D69">
      <w:pPr>
        <w:numPr>
          <w:ilvl w:val="0"/>
          <w:numId w:val="20"/>
        </w:numPr>
        <w:spacing w:after="0" w:line="240" w:lineRule="auto"/>
        <w:ind w:left="426" w:hanging="426"/>
        <w:jc w:val="both"/>
        <w:rPr>
          <w:rFonts w:ascii="Arial" w:eastAsia="Calibri" w:hAnsi="Arial" w:cs="Arial"/>
          <w:b/>
          <w:bCs/>
        </w:rPr>
      </w:pPr>
      <w:r w:rsidRPr="00935733">
        <w:rPr>
          <w:rFonts w:ascii="Arial" w:eastAsia="Calibri" w:hAnsi="Arial" w:cs="Arial"/>
        </w:rPr>
        <w:t>Wykonawca potwierdza, że zapoznał się z powyższymi informacjami oraz zapozna z nimi osoby uczestniczące w realizacji umowy.</w:t>
      </w:r>
    </w:p>
    <w:p w14:paraId="72FE8E0D" w14:textId="77777777" w:rsidR="00FF03A5" w:rsidRPr="00935733" w:rsidRDefault="00FF03A5" w:rsidP="00FF03A5">
      <w:pPr>
        <w:spacing w:after="0" w:line="240" w:lineRule="auto"/>
        <w:jc w:val="both"/>
        <w:rPr>
          <w:rFonts w:ascii="Arial" w:eastAsia="Calibri" w:hAnsi="Arial" w:cs="Arial"/>
          <w:b/>
          <w:bCs/>
        </w:rPr>
      </w:pPr>
    </w:p>
    <w:p w14:paraId="2A9C7EE3" w14:textId="071CFDB8" w:rsidR="00FF03A5" w:rsidRPr="00935733" w:rsidRDefault="0072779E" w:rsidP="00FF03A5">
      <w:pPr>
        <w:widowControl w:val="0"/>
        <w:suppressAutoHyphens/>
        <w:spacing w:after="0" w:line="240" w:lineRule="auto"/>
        <w:jc w:val="center"/>
        <w:rPr>
          <w:rFonts w:ascii="Arial" w:eastAsia="Times New Roman" w:hAnsi="Arial" w:cs="Arial"/>
          <w:lang w:eastAsia="pl-PL"/>
        </w:rPr>
      </w:pPr>
      <w:bookmarkStart w:id="4" w:name="_Hlk219203891"/>
      <w:r w:rsidRPr="00935733">
        <w:rPr>
          <w:rFonts w:ascii="Arial" w:eastAsia="Times New Roman" w:hAnsi="Arial" w:cs="Arial"/>
          <w:lang w:eastAsia="pl-PL"/>
        </w:rPr>
        <w:t>§ 22.</w:t>
      </w:r>
    </w:p>
    <w:bookmarkEnd w:id="4"/>
    <w:p w14:paraId="70BE1E15" w14:textId="77777777" w:rsidR="000A27B2" w:rsidRPr="00935733" w:rsidRDefault="000A27B2" w:rsidP="000A27B2">
      <w:pPr>
        <w:widowControl w:val="0"/>
        <w:suppressAutoHyphens/>
        <w:spacing w:after="0" w:line="240" w:lineRule="auto"/>
        <w:jc w:val="both"/>
        <w:rPr>
          <w:rFonts w:ascii="Arial" w:eastAsia="Lucida Sans Unicode" w:hAnsi="Arial" w:cs="Arial"/>
          <w:kern w:val="1"/>
          <w:lang w:eastAsia="hi-IN" w:bidi="hi-IN"/>
        </w:rPr>
      </w:pPr>
      <w:r w:rsidRPr="00935733">
        <w:rPr>
          <w:rFonts w:ascii="Arial" w:eastAsia="Lucida Sans Unicode" w:hAnsi="Arial" w:cs="Arial"/>
          <w:kern w:val="1"/>
          <w:lang w:eastAsia="hi-IN" w:bidi="hi-IN"/>
        </w:rPr>
        <w:t xml:space="preserve">Spory wynikłe na tle realizacji niniejszej umowy strony będą się starały rozwiązać polubownie, </w:t>
      </w:r>
      <w:r w:rsidRPr="00935733">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935733"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935733" w:rsidRDefault="0072779E" w:rsidP="00D115A4">
      <w:pPr>
        <w:widowControl w:val="0"/>
        <w:suppressAutoHyphens/>
        <w:spacing w:after="0" w:line="240" w:lineRule="auto"/>
        <w:jc w:val="center"/>
        <w:rPr>
          <w:rFonts w:ascii="Arial" w:eastAsia="Times New Roman" w:hAnsi="Arial" w:cs="Arial"/>
          <w:lang w:eastAsia="pl-PL"/>
        </w:rPr>
      </w:pPr>
      <w:bookmarkStart w:id="5" w:name="_Hlk100045903"/>
      <w:r w:rsidRPr="00935733">
        <w:rPr>
          <w:rFonts w:ascii="Arial" w:eastAsia="Times New Roman" w:hAnsi="Arial" w:cs="Arial"/>
          <w:lang w:eastAsia="pl-PL"/>
        </w:rPr>
        <w:t>§ 23.</w:t>
      </w:r>
    </w:p>
    <w:bookmarkEnd w:id="5"/>
    <w:p w14:paraId="6117D119" w14:textId="13DDD028" w:rsidR="009A06FF" w:rsidRPr="00935733" w:rsidRDefault="00D115A4" w:rsidP="00D115A4">
      <w:pPr>
        <w:widowControl w:val="0"/>
        <w:suppressAutoHyphens/>
        <w:spacing w:after="0" w:line="240" w:lineRule="auto"/>
        <w:jc w:val="both"/>
        <w:rPr>
          <w:rFonts w:ascii="Arial" w:eastAsia="Times New Roman" w:hAnsi="Arial" w:cs="Arial"/>
          <w:lang w:eastAsia="pl-PL"/>
        </w:rPr>
      </w:pPr>
      <w:r w:rsidRPr="00935733">
        <w:rPr>
          <w:rFonts w:ascii="Arial" w:eastAsia="Times New Roman" w:hAnsi="Arial" w:cs="Arial"/>
          <w:lang w:eastAsia="pl-PL"/>
        </w:rPr>
        <w:t xml:space="preserve">W sprawach nie uregulowanych w niniejszej umowie będą miały zastosowanie odpowiednie przepisy Kodeksu </w:t>
      </w:r>
      <w:r w:rsidR="00D82FCA" w:rsidRPr="00935733">
        <w:rPr>
          <w:rFonts w:ascii="Arial" w:eastAsia="Times New Roman" w:hAnsi="Arial" w:cs="Arial"/>
          <w:lang w:eastAsia="pl-PL"/>
        </w:rPr>
        <w:t>c</w:t>
      </w:r>
      <w:r w:rsidRPr="00935733">
        <w:rPr>
          <w:rFonts w:ascii="Arial" w:eastAsia="Times New Roman" w:hAnsi="Arial" w:cs="Arial"/>
          <w:lang w:eastAsia="pl-PL"/>
        </w:rPr>
        <w:t>ywilnego, ustawy Prawo zamówień publicznych</w:t>
      </w:r>
      <w:r w:rsidR="000A27B2" w:rsidRPr="00935733">
        <w:rPr>
          <w:rFonts w:ascii="Arial" w:eastAsia="Times New Roman" w:hAnsi="Arial" w:cs="Arial"/>
          <w:lang w:eastAsia="pl-PL"/>
        </w:rPr>
        <w:t xml:space="preserve"> i</w:t>
      </w:r>
      <w:r w:rsidRPr="00935733">
        <w:rPr>
          <w:rFonts w:ascii="Arial" w:eastAsia="Times New Roman" w:hAnsi="Arial" w:cs="Arial"/>
          <w:lang w:eastAsia="pl-PL"/>
        </w:rPr>
        <w:t xml:space="preserve"> ustawy Prawo budowlane</w:t>
      </w:r>
      <w:r w:rsidR="000A27B2" w:rsidRPr="00935733">
        <w:rPr>
          <w:rFonts w:ascii="Arial" w:eastAsia="Times New Roman" w:hAnsi="Arial" w:cs="Arial"/>
          <w:lang w:eastAsia="pl-PL"/>
        </w:rPr>
        <w:t>.</w:t>
      </w:r>
    </w:p>
    <w:p w14:paraId="6EBA1F4B" w14:textId="77777777" w:rsidR="009A06FF" w:rsidRPr="00935733"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935733" w:rsidRDefault="0072779E" w:rsidP="00D115A4">
      <w:pPr>
        <w:widowControl w:val="0"/>
        <w:suppressAutoHyphens/>
        <w:spacing w:after="0" w:line="240" w:lineRule="auto"/>
        <w:jc w:val="center"/>
        <w:rPr>
          <w:rFonts w:ascii="Arial" w:eastAsia="Times New Roman" w:hAnsi="Arial" w:cs="Arial"/>
          <w:lang w:eastAsia="pl-PL"/>
        </w:rPr>
      </w:pPr>
      <w:r w:rsidRPr="00935733">
        <w:rPr>
          <w:rFonts w:ascii="Arial" w:eastAsia="Times New Roman" w:hAnsi="Arial" w:cs="Arial"/>
          <w:lang w:eastAsia="pl-PL"/>
        </w:rPr>
        <w:t>§ 24.</w:t>
      </w:r>
    </w:p>
    <w:p w14:paraId="4BB36A84" w14:textId="34F9786F" w:rsidR="00D115A4" w:rsidRPr="00935733" w:rsidRDefault="00D115A4" w:rsidP="00D115A4">
      <w:pPr>
        <w:widowControl w:val="0"/>
        <w:suppressAutoHyphens/>
        <w:spacing w:after="0" w:line="240" w:lineRule="auto"/>
        <w:jc w:val="both"/>
        <w:rPr>
          <w:rFonts w:ascii="Arial" w:eastAsia="Times New Roman" w:hAnsi="Arial" w:cs="Arial"/>
          <w:b/>
          <w:bCs/>
          <w:lang w:eastAsia="pl-PL"/>
        </w:rPr>
      </w:pPr>
      <w:r w:rsidRPr="00935733">
        <w:rPr>
          <w:rFonts w:ascii="Arial" w:eastAsia="Times New Roman" w:hAnsi="Arial" w:cs="Arial"/>
          <w:lang w:eastAsia="pl-PL"/>
        </w:rPr>
        <w:t xml:space="preserve">Umowę sporządzono w 4 jednobrzmiących egzemplarzach w tym 3 egz. dla Zamawiającego, </w:t>
      </w:r>
      <w:r w:rsidR="001C3550" w:rsidRPr="00935733">
        <w:rPr>
          <w:rFonts w:ascii="Arial" w:eastAsia="Times New Roman" w:hAnsi="Arial" w:cs="Arial"/>
          <w:lang w:eastAsia="pl-PL"/>
        </w:rPr>
        <w:br/>
      </w:r>
      <w:r w:rsidRPr="00935733">
        <w:rPr>
          <w:rFonts w:ascii="Arial" w:eastAsia="Times New Roman" w:hAnsi="Arial" w:cs="Arial"/>
          <w:lang w:eastAsia="pl-PL"/>
        </w:rPr>
        <w:t>1 egz. dla Wykonawcy.</w:t>
      </w:r>
    </w:p>
    <w:p w14:paraId="5A98ECA6" w14:textId="77777777" w:rsidR="00D115A4" w:rsidRPr="00935733"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935733"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935733"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935733">
        <w:rPr>
          <w:rFonts w:ascii="Arial" w:eastAsia="Times New Roman" w:hAnsi="Arial" w:cs="Arial"/>
          <w:b/>
          <w:bCs/>
          <w:lang w:eastAsia="pl-PL"/>
        </w:rPr>
        <w:t xml:space="preserve">      </w:t>
      </w:r>
      <w:r w:rsidR="00D115A4" w:rsidRPr="00935733">
        <w:rPr>
          <w:rFonts w:ascii="Arial" w:eastAsia="Times New Roman" w:hAnsi="Arial" w:cs="Arial"/>
          <w:b/>
          <w:bCs/>
          <w:i/>
          <w:lang w:eastAsia="pl-PL"/>
        </w:rPr>
        <w:t>ZAMAWIAJĄCY</w:t>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00D115A4" w:rsidRPr="00935733">
        <w:rPr>
          <w:rFonts w:ascii="Arial" w:eastAsia="Times New Roman" w:hAnsi="Arial" w:cs="Arial"/>
          <w:b/>
          <w:bCs/>
          <w:i/>
          <w:lang w:eastAsia="pl-PL"/>
        </w:rPr>
        <w:tab/>
      </w:r>
      <w:r w:rsidRPr="00935733">
        <w:rPr>
          <w:rFonts w:ascii="Arial" w:eastAsia="Times New Roman" w:hAnsi="Arial" w:cs="Arial"/>
          <w:b/>
          <w:bCs/>
          <w:i/>
          <w:lang w:eastAsia="pl-PL"/>
        </w:rPr>
        <w:t xml:space="preserve">   </w:t>
      </w:r>
      <w:r w:rsidR="00D115A4" w:rsidRPr="00935733">
        <w:rPr>
          <w:rFonts w:ascii="Arial" w:eastAsia="Times New Roman" w:hAnsi="Arial" w:cs="Arial"/>
          <w:b/>
          <w:bCs/>
          <w:i/>
          <w:lang w:eastAsia="pl-PL"/>
        </w:rPr>
        <w:t>WYKONAWCA</w:t>
      </w:r>
    </w:p>
    <w:p w14:paraId="27CAFBB5" w14:textId="77777777" w:rsidR="00D115A4" w:rsidRPr="00935733"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935733"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935733"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935733"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935733"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935733" w:rsidRDefault="00D115A4" w:rsidP="00CC1392">
      <w:pPr>
        <w:widowControl w:val="0"/>
        <w:suppressAutoHyphens/>
        <w:spacing w:after="0" w:line="240" w:lineRule="auto"/>
        <w:jc w:val="both"/>
        <w:rPr>
          <w:rFonts w:ascii="Arial" w:eastAsia="Times New Roman" w:hAnsi="Arial" w:cs="Arial"/>
          <w:i/>
          <w:lang w:eastAsia="pl-PL"/>
        </w:rPr>
      </w:pPr>
      <w:r w:rsidRPr="00935733">
        <w:rPr>
          <w:rFonts w:ascii="Arial" w:eastAsia="Times New Roman" w:hAnsi="Arial" w:cs="Arial"/>
          <w:b/>
          <w:bCs/>
          <w:i/>
          <w:lang w:eastAsia="pl-PL"/>
        </w:rPr>
        <w:t xml:space="preserve">KONTRASYGNATA SKARBNIKA </w:t>
      </w:r>
    </w:p>
    <w:p w14:paraId="75B34475" w14:textId="77777777" w:rsidR="00981A54" w:rsidRPr="00935733" w:rsidRDefault="00981A54" w:rsidP="00981A54"/>
    <w:p w14:paraId="540C3E17" w14:textId="77777777" w:rsidR="00981A54" w:rsidRPr="00935733" w:rsidRDefault="00981A54" w:rsidP="0072779E"/>
    <w:sectPr w:rsidR="00981A54" w:rsidRPr="00935733"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80"/>
    <w:family w:val="auto"/>
    <w:pitch w:val="default"/>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293BE7">
          <w:rPr>
            <w:rFonts w:ascii="Arial" w:hAnsi="Arial" w:cs="Arial"/>
            <w:noProof/>
          </w:rPr>
          <w:t>14</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2"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3"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C552ED"/>
    <w:multiLevelType w:val="multilevel"/>
    <w:tmpl w:val="67FE0BC0"/>
    <w:lvl w:ilvl="0">
      <w:start w:val="14"/>
      <w:numFmt w:val="decimal"/>
      <w:lvlText w:val="%1."/>
      <w:lvlJc w:val="left"/>
      <w:pPr>
        <w:tabs>
          <w:tab w:val="num" w:pos="363"/>
        </w:tabs>
        <w:ind w:left="720" w:hanging="720"/>
      </w:pPr>
      <w:rPr>
        <w:rFonts w:hint="default"/>
        <w:b w:val="0"/>
        <w:i w:val="0"/>
        <w:sz w:val="22"/>
        <w:szCs w:val="22"/>
        <w:u w:val="none"/>
      </w:rPr>
    </w:lvl>
    <w:lvl w:ilvl="1">
      <w:start w:val="1"/>
      <w:numFmt w:val="decimal"/>
      <w:lvlText w:val="%2)"/>
      <w:lvlJc w:val="left"/>
      <w:pPr>
        <w:tabs>
          <w:tab w:val="num" w:pos="726"/>
        </w:tabs>
        <w:ind w:left="726" w:hanging="363"/>
      </w:pPr>
      <w:rPr>
        <w:rFonts w:cs="Times New Roman" w:hint="default"/>
        <w:color w:val="000000"/>
      </w:rPr>
    </w:lvl>
    <w:lvl w:ilvl="2">
      <w:start w:val="1"/>
      <w:numFmt w:val="decimal"/>
      <w:lvlText w:val="%3."/>
      <w:lvlJc w:val="left"/>
      <w:pPr>
        <w:tabs>
          <w:tab w:val="num" w:pos="1440"/>
        </w:tabs>
        <w:ind w:left="1440" w:hanging="360"/>
      </w:pPr>
      <w:rPr>
        <w:rFonts w:ascii="Arial" w:hAnsi="Arial" w:cs="Arial" w:hint="default"/>
        <w:sz w:val="22"/>
        <w:szCs w:val="22"/>
      </w:rPr>
    </w:lvl>
    <w:lvl w:ilvl="3">
      <w:start w:val="1"/>
      <w:numFmt w:val="decimal"/>
      <w:lvlText w:val="%4."/>
      <w:lvlJc w:val="left"/>
      <w:pPr>
        <w:tabs>
          <w:tab w:val="num" w:pos="1800"/>
        </w:tabs>
        <w:ind w:left="1800" w:hanging="360"/>
      </w:pPr>
      <w:rPr>
        <w:rFonts w:ascii="Arial" w:hAnsi="Arial" w:cs="Arial" w:hint="default"/>
        <w:sz w:val="22"/>
        <w:szCs w:val="22"/>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7FB3559"/>
    <w:multiLevelType w:val="hybridMultilevel"/>
    <w:tmpl w:val="A56EF2E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191A377E"/>
    <w:multiLevelType w:val="hybridMultilevel"/>
    <w:tmpl w:val="6F44E38E"/>
    <w:lvl w:ilvl="0" w:tplc="66229AF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6B93C06"/>
    <w:multiLevelType w:val="multilevel"/>
    <w:tmpl w:val="B6429684"/>
    <w:lvl w:ilvl="0">
      <w:start w:val="6"/>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hint="default"/>
      </w:rPr>
    </w:lvl>
    <w:lvl w:ilvl="2">
      <w:start w:val="1"/>
      <w:numFmt w:val="decimal"/>
      <w:lvlText w:val="%3)"/>
      <w:lvlJc w:val="left"/>
      <w:pPr>
        <w:tabs>
          <w:tab w:val="num" w:pos="1089"/>
        </w:tabs>
        <w:ind w:left="1089" w:hanging="363"/>
      </w:pPr>
      <w:rPr>
        <w:rFonts w:hint="default"/>
        <w:b w:val="0"/>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8"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6C16D0"/>
    <w:multiLevelType w:val="hybridMultilevel"/>
    <w:tmpl w:val="85B85E4A"/>
    <w:lvl w:ilvl="0" w:tplc="8FAC42DA">
      <w:start w:val="4"/>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508E0DFB"/>
    <w:multiLevelType w:val="multilevel"/>
    <w:tmpl w:val="014E5C84"/>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8" w15:restartNumberingAfterBreak="0">
    <w:nsid w:val="56D56CAC"/>
    <w:multiLevelType w:val="multilevel"/>
    <w:tmpl w:val="C714E220"/>
    <w:lvl w:ilvl="0">
      <w:start w:val="9"/>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0"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1902D2A"/>
    <w:multiLevelType w:val="hybridMultilevel"/>
    <w:tmpl w:val="D23A8C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35" w15:restartNumberingAfterBreak="0">
    <w:nsid w:val="6CF830E5"/>
    <w:multiLevelType w:val="hybridMultilevel"/>
    <w:tmpl w:val="066E0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39" w15:restartNumberingAfterBreak="0">
    <w:nsid w:val="785A66A7"/>
    <w:multiLevelType w:val="multilevel"/>
    <w:tmpl w:val="9976D24A"/>
    <w:lvl w:ilvl="0">
      <w:start w:val="6"/>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79865599"/>
    <w:multiLevelType w:val="multilevel"/>
    <w:tmpl w:val="7F6A79F4"/>
    <w:lvl w:ilvl="0">
      <w:start w:val="5"/>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7A876CBB"/>
    <w:multiLevelType w:val="hybridMultilevel"/>
    <w:tmpl w:val="409AE6D4"/>
    <w:lvl w:ilvl="0" w:tplc="2DF0BEAC">
      <w:start w:val="5"/>
      <w:numFmt w:val="decimal"/>
      <w:lvlText w:val="%1."/>
      <w:lvlJc w:val="left"/>
      <w:pPr>
        <w:ind w:left="723" w:hanging="360"/>
      </w:pPr>
      <w:rPr>
        <w:rFonts w:hint="default"/>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3"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3"/>
  </w:num>
  <w:num w:numId="4">
    <w:abstractNumId w:val="4"/>
  </w:num>
  <w:num w:numId="5">
    <w:abstractNumId w:val="6"/>
  </w:num>
  <w:num w:numId="6">
    <w:abstractNumId w:val="7"/>
  </w:num>
  <w:num w:numId="7">
    <w:abstractNumId w:val="8"/>
  </w:num>
  <w:num w:numId="8">
    <w:abstractNumId w:val="9"/>
  </w:num>
  <w:num w:numId="9">
    <w:abstractNumId w:val="10"/>
  </w:num>
  <w:num w:numId="10">
    <w:abstractNumId w:val="31"/>
  </w:num>
  <w:num w:numId="11">
    <w:abstractNumId w:val="40"/>
  </w:num>
  <w:num w:numId="12">
    <w:abstractNumId w:val="21"/>
  </w:num>
  <w:num w:numId="13">
    <w:abstractNumId w:val="37"/>
  </w:num>
  <w:num w:numId="14">
    <w:abstractNumId w:val="24"/>
  </w:num>
  <w:num w:numId="15">
    <w:abstractNumId w:val="12"/>
  </w:num>
  <w:num w:numId="16">
    <w:abstractNumId w:val="19"/>
  </w:num>
  <w:num w:numId="17">
    <w:abstractNumId w:val="18"/>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33"/>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25"/>
  </w:num>
  <w:num w:numId="26">
    <w:abstractNumId w:val="23"/>
  </w:num>
  <w:num w:numId="27">
    <w:abstractNumId w:val="30"/>
  </w:num>
  <w:num w:numId="28">
    <w:abstractNumId w:val="5"/>
  </w:num>
  <w:num w:numId="29">
    <w:abstractNumId w:val="17"/>
  </w:num>
  <w:num w:numId="30">
    <w:abstractNumId w:val="42"/>
  </w:num>
  <w:num w:numId="31">
    <w:abstractNumId w:val="29"/>
  </w:num>
  <w:num w:numId="32">
    <w:abstractNumId w:val="26"/>
  </w:num>
  <w:num w:numId="33">
    <w:abstractNumId w:val="22"/>
  </w:num>
  <w:num w:numId="34">
    <w:abstractNumId w:val="41"/>
  </w:num>
  <w:num w:numId="35">
    <w:abstractNumId w:val="39"/>
  </w:num>
  <w:num w:numId="36">
    <w:abstractNumId w:val="28"/>
  </w:num>
  <w:num w:numId="37">
    <w:abstractNumId w:val="36"/>
  </w:num>
  <w:num w:numId="38">
    <w:abstractNumId w:val="11"/>
  </w:num>
  <w:num w:numId="39">
    <w:abstractNumId w:val="16"/>
  </w:num>
  <w:num w:numId="4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5"/>
  </w:num>
  <w:num w:numId="46">
    <w:abstractNumId w:val="35"/>
  </w:num>
  <w:num w:numId="47">
    <w:abstractNumId w:val="32"/>
  </w:num>
  <w:num w:numId="48">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416"/>
    <w:rsid w:val="00111B66"/>
    <w:rsid w:val="00112E7D"/>
    <w:rsid w:val="00117C75"/>
    <w:rsid w:val="001268F3"/>
    <w:rsid w:val="00134171"/>
    <w:rsid w:val="001357F1"/>
    <w:rsid w:val="00147215"/>
    <w:rsid w:val="0015063D"/>
    <w:rsid w:val="00151EE4"/>
    <w:rsid w:val="00152263"/>
    <w:rsid w:val="001640D4"/>
    <w:rsid w:val="001809DD"/>
    <w:rsid w:val="00184731"/>
    <w:rsid w:val="00185BF0"/>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173F"/>
    <w:rsid w:val="00235F50"/>
    <w:rsid w:val="00236071"/>
    <w:rsid w:val="00244D6A"/>
    <w:rsid w:val="0024523B"/>
    <w:rsid w:val="00246CA2"/>
    <w:rsid w:val="0025042D"/>
    <w:rsid w:val="0025340E"/>
    <w:rsid w:val="002566DB"/>
    <w:rsid w:val="00266790"/>
    <w:rsid w:val="0027427C"/>
    <w:rsid w:val="00274FC2"/>
    <w:rsid w:val="00277992"/>
    <w:rsid w:val="00293BE7"/>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0617"/>
    <w:rsid w:val="004D73AF"/>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024CD"/>
    <w:rsid w:val="0093107A"/>
    <w:rsid w:val="00933287"/>
    <w:rsid w:val="00935733"/>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C63EA"/>
    <w:rsid w:val="00BD0FDE"/>
    <w:rsid w:val="00BD6936"/>
    <w:rsid w:val="00BF1B18"/>
    <w:rsid w:val="00C0247E"/>
    <w:rsid w:val="00C16A5D"/>
    <w:rsid w:val="00C27591"/>
    <w:rsid w:val="00C33B5B"/>
    <w:rsid w:val="00C42397"/>
    <w:rsid w:val="00C45E7E"/>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E4774"/>
    <w:rsid w:val="00D10B19"/>
    <w:rsid w:val="00D111F2"/>
    <w:rsid w:val="00D115A4"/>
    <w:rsid w:val="00D1416C"/>
    <w:rsid w:val="00D3187E"/>
    <w:rsid w:val="00D32897"/>
    <w:rsid w:val="00D35458"/>
    <w:rsid w:val="00D37BD7"/>
    <w:rsid w:val="00D42AA9"/>
    <w:rsid w:val="00D46831"/>
    <w:rsid w:val="00D6079D"/>
    <w:rsid w:val="00D70915"/>
    <w:rsid w:val="00D7295F"/>
    <w:rsid w:val="00D82FCA"/>
    <w:rsid w:val="00D97CCF"/>
    <w:rsid w:val="00DA03F0"/>
    <w:rsid w:val="00DA67C8"/>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9CD0B-5B26-4BD1-9FB6-21F44915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6722</Words>
  <Characters>40336</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Marcin</cp:lastModifiedBy>
  <cp:revision>19</cp:revision>
  <cp:lastPrinted>2026-03-19T07:47:00Z</cp:lastPrinted>
  <dcterms:created xsi:type="dcterms:W3CDTF">2026-01-28T14:15:00Z</dcterms:created>
  <dcterms:modified xsi:type="dcterms:W3CDTF">2026-03-19T14:04:00Z</dcterms:modified>
</cp:coreProperties>
</file>